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79127" w14:textId="77777777" w:rsidR="00EA68DA" w:rsidRPr="0027612F" w:rsidRDefault="00EA68DA" w:rsidP="00EA68DA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Hlk138951584"/>
      <w:r w:rsidRPr="0027612F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3741942B" wp14:editId="69DDF6E2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887C5" w14:textId="77777777" w:rsidR="00EA68DA" w:rsidRPr="00EA68DA" w:rsidRDefault="00EA68DA" w:rsidP="00EA68DA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EA68DA">
        <w:rPr>
          <w:rFonts w:ascii="Times New Roman" w:eastAsia="Calibri" w:hAnsi="Times New Roman"/>
          <w:b/>
          <w:sz w:val="28"/>
          <w:szCs w:val="28"/>
          <w:lang w:val="ru-RU"/>
        </w:rPr>
        <w:t>Администрация города Нижнего Новгорода</w:t>
      </w:r>
    </w:p>
    <w:p w14:paraId="61AD5B1E" w14:textId="77777777" w:rsidR="00EA68DA" w:rsidRPr="00EA68DA" w:rsidRDefault="00EA68DA" w:rsidP="00EA68DA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EA68DA">
        <w:rPr>
          <w:rFonts w:ascii="Times New Roman" w:eastAsia="Calibri" w:hAnsi="Times New Roman"/>
          <w:b/>
          <w:sz w:val="28"/>
          <w:szCs w:val="28"/>
          <w:lang w:val="ru-RU"/>
        </w:rPr>
        <w:t>департамент образования</w:t>
      </w:r>
    </w:p>
    <w:p w14:paraId="528D83D6" w14:textId="77777777" w:rsidR="00EA68DA" w:rsidRPr="00EA68DA" w:rsidRDefault="00EA68DA" w:rsidP="00EA68DA">
      <w:pPr>
        <w:spacing w:after="0" w:line="240" w:lineRule="auto"/>
        <w:ind w:hanging="567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EA68DA">
        <w:rPr>
          <w:rFonts w:ascii="Times New Roman" w:eastAsia="Calibri" w:hAnsi="Times New Roman"/>
          <w:b/>
          <w:sz w:val="28"/>
          <w:szCs w:val="28"/>
          <w:lang w:val="ru-RU"/>
        </w:rPr>
        <w:t>муниципальное бюджетное общеобразовательное учреждение «Лицей № 40»</w:t>
      </w:r>
    </w:p>
    <w:p w14:paraId="1A077ED6" w14:textId="77777777" w:rsidR="00EA68DA" w:rsidRPr="00EA68DA" w:rsidRDefault="00EA68DA" w:rsidP="00EA68DA">
      <w:pPr>
        <w:spacing w:after="0" w:line="240" w:lineRule="auto"/>
        <w:ind w:right="-464" w:hanging="900"/>
        <w:jc w:val="center"/>
        <w:rPr>
          <w:rFonts w:ascii="Times New Roman" w:eastAsia="Calibri" w:hAnsi="Times New Roman"/>
          <w:kern w:val="16"/>
          <w:sz w:val="18"/>
          <w:szCs w:val="18"/>
          <w:lang w:val="ru-RU"/>
        </w:rPr>
      </w:pPr>
      <w:r w:rsidRPr="00EA68DA">
        <w:rPr>
          <w:rFonts w:ascii="Times New Roman" w:eastAsia="Calibri" w:hAnsi="Times New Roman"/>
          <w:kern w:val="16"/>
          <w:sz w:val="18"/>
          <w:szCs w:val="18"/>
          <w:lang w:val="ru-RU"/>
        </w:rPr>
        <w:t>603006, Россия, г. Нижний Новгород, ул. Варварская д. 15 А, тел.: 433-19-</w:t>
      </w:r>
      <w:proofErr w:type="gramStart"/>
      <w:r w:rsidRPr="00EA68DA">
        <w:rPr>
          <w:rFonts w:ascii="Times New Roman" w:eastAsia="Calibri" w:hAnsi="Times New Roman"/>
          <w:kern w:val="16"/>
          <w:sz w:val="18"/>
          <w:szCs w:val="18"/>
          <w:lang w:val="ru-RU"/>
        </w:rPr>
        <w:t>49  факс</w:t>
      </w:r>
      <w:proofErr w:type="gramEnd"/>
      <w:r w:rsidRPr="00EA68DA">
        <w:rPr>
          <w:rFonts w:ascii="Times New Roman" w:eastAsia="Calibri" w:hAnsi="Times New Roman"/>
          <w:kern w:val="16"/>
          <w:sz w:val="18"/>
          <w:szCs w:val="18"/>
          <w:lang w:val="ru-RU"/>
        </w:rPr>
        <w:t>: 433-21-61,</w:t>
      </w:r>
    </w:p>
    <w:p w14:paraId="2C99A645" w14:textId="77777777" w:rsidR="00EA68DA" w:rsidRDefault="00EA68DA" w:rsidP="00EA68DA">
      <w:pPr>
        <w:spacing w:after="0" w:line="240" w:lineRule="auto"/>
        <w:jc w:val="center"/>
        <w:rPr>
          <w:rFonts w:ascii="Times New Roman" w:eastAsia="Calibri" w:hAnsi="Times New Roman"/>
          <w:color w:val="0000FF"/>
          <w:kern w:val="16"/>
          <w:sz w:val="18"/>
          <w:szCs w:val="18"/>
          <w:u w:val="single"/>
        </w:rPr>
      </w:pPr>
      <w:r w:rsidRPr="0027612F">
        <w:rPr>
          <w:rFonts w:ascii="Times New Roman" w:eastAsia="Calibri" w:hAnsi="Times New Roman"/>
          <w:kern w:val="16"/>
          <w:sz w:val="18"/>
          <w:szCs w:val="18"/>
        </w:rPr>
        <w:t xml:space="preserve">e-mail: </w:t>
      </w:r>
      <w:r w:rsidRPr="00C54CB5">
        <w:rPr>
          <w:rFonts w:ascii="Times New Roman" w:eastAsia="Calibri" w:hAnsi="Times New Roman"/>
          <w:color w:val="0000FF"/>
          <w:kern w:val="16"/>
          <w:sz w:val="18"/>
          <w:szCs w:val="18"/>
          <w:u w:val="single"/>
        </w:rPr>
        <w:t>l40_nn@mail.52gov.ru</w:t>
      </w:r>
      <w:r w:rsidRPr="0027612F">
        <w:rPr>
          <w:rFonts w:ascii="Times New Roman" w:eastAsia="Calibri" w:hAnsi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/>
          <w:kern w:val="16"/>
          <w:sz w:val="18"/>
          <w:szCs w:val="18"/>
        </w:rPr>
        <w:tab/>
      </w:r>
      <w:hyperlink r:id="rId6" w:history="1">
        <w:r w:rsidRPr="006529A7">
          <w:rPr>
            <w:rStyle w:val="aff8"/>
            <w:rFonts w:ascii="Times New Roman" w:eastAsia="Calibri" w:hAnsi="Times New Roman"/>
            <w:kern w:val="16"/>
            <w:sz w:val="18"/>
            <w:szCs w:val="18"/>
          </w:rPr>
          <w:t>https://lyceum40nn.ru/</w:t>
        </w:r>
      </w:hyperlink>
    </w:p>
    <w:p w14:paraId="1D8C6655" w14:textId="77777777" w:rsidR="00EA68DA" w:rsidRDefault="00EA68DA" w:rsidP="00EA68DA">
      <w:pPr>
        <w:spacing w:after="0" w:line="240" w:lineRule="auto"/>
        <w:jc w:val="center"/>
        <w:rPr>
          <w:rFonts w:ascii="Times New Roman" w:eastAsia="Calibri" w:hAnsi="Times New Roman"/>
          <w:color w:val="0000FF"/>
          <w:kern w:val="16"/>
          <w:sz w:val="18"/>
          <w:szCs w:val="18"/>
          <w:u w:val="single"/>
        </w:rPr>
      </w:pPr>
    </w:p>
    <w:p w14:paraId="2E3E8660" w14:textId="77777777" w:rsidR="00EA68DA" w:rsidRDefault="00EA68DA" w:rsidP="00EA68DA">
      <w:pPr>
        <w:spacing w:after="0" w:line="240" w:lineRule="auto"/>
        <w:jc w:val="center"/>
        <w:rPr>
          <w:rFonts w:ascii="Times New Roman" w:eastAsia="Calibri" w:hAnsi="Times New Roman"/>
          <w:kern w:val="16"/>
          <w:sz w:val="18"/>
          <w:szCs w:val="18"/>
        </w:rPr>
      </w:pPr>
    </w:p>
    <w:p w14:paraId="2FB5CCE5" w14:textId="77777777" w:rsidR="00EA68DA" w:rsidRPr="0027612F" w:rsidRDefault="00EA68DA" w:rsidP="00EA68DA">
      <w:pPr>
        <w:spacing w:after="0" w:line="240" w:lineRule="auto"/>
        <w:jc w:val="center"/>
        <w:rPr>
          <w:rFonts w:ascii="Times New Roman" w:eastAsia="Calibri" w:hAnsi="Times New Roman"/>
          <w:kern w:val="16"/>
          <w:sz w:val="18"/>
          <w:szCs w:val="18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3377"/>
        <w:gridCol w:w="3330"/>
      </w:tblGrid>
      <w:tr w:rsidR="00EA68DA" w:rsidRPr="00C54CB5" w14:paraId="46797592" w14:textId="77777777" w:rsidTr="0073726B">
        <w:tc>
          <w:tcPr>
            <w:tcW w:w="3379" w:type="dxa"/>
            <w:shd w:val="clear" w:color="auto" w:fill="auto"/>
          </w:tcPr>
          <w:p w14:paraId="6C82339F" w14:textId="77777777" w:rsidR="00EA68DA" w:rsidRPr="00EA68DA" w:rsidRDefault="00EA68DA" w:rsidP="0073726B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Принято</w:t>
            </w:r>
          </w:p>
          <w:p w14:paraId="5A035112" w14:textId="77777777" w:rsidR="00EA68DA" w:rsidRPr="00EA68DA" w:rsidRDefault="00EA68DA" w:rsidP="0073726B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на заседании методического объединения учителей</w:t>
            </w:r>
          </w:p>
          <w:p w14:paraId="4C4A188C" w14:textId="77777777" w:rsidR="00EA68DA" w:rsidRPr="00EA68DA" w:rsidRDefault="00EA68DA" w:rsidP="0073726B">
            <w:pPr>
              <w:shd w:val="clear" w:color="auto" w:fill="FFFFFF" w:themeFill="background1"/>
              <w:spacing w:after="0"/>
              <w:rPr>
                <w:rFonts w:ascii="Times New Roman" w:hAnsi="Times New Roman"/>
                <w:shd w:val="clear" w:color="auto" w:fill="FFFF00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____________________________</w:t>
            </w:r>
          </w:p>
          <w:p w14:paraId="519C9A1C" w14:textId="77777777" w:rsidR="00EA68DA" w:rsidRPr="00EA68DA" w:rsidRDefault="00EA68DA" w:rsidP="0073726B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Протокол №___ от «_</w:t>
            </w:r>
            <w:proofErr w:type="gramStart"/>
            <w:r w:rsidRPr="00EA68DA">
              <w:rPr>
                <w:rFonts w:ascii="Times New Roman" w:hAnsi="Times New Roman"/>
                <w:lang w:val="ru-RU"/>
              </w:rPr>
              <w:t>_»_</w:t>
            </w:r>
            <w:proofErr w:type="gramEnd"/>
            <w:r w:rsidRPr="00EA68DA">
              <w:rPr>
                <w:rFonts w:ascii="Times New Roman" w:hAnsi="Times New Roman"/>
                <w:lang w:val="ru-RU"/>
              </w:rPr>
              <w:t>___202_г.</w:t>
            </w:r>
          </w:p>
          <w:p w14:paraId="7FD1098C" w14:textId="77777777" w:rsidR="00EA68DA" w:rsidRPr="00EA68DA" w:rsidRDefault="00EA68DA" w:rsidP="0073726B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Председатель МО:</w:t>
            </w:r>
            <w:r w:rsidRPr="00EA68DA">
              <w:rPr>
                <w:rFonts w:ascii="Times New Roman" w:hAnsi="Times New Roman"/>
                <w:lang w:val="ru-RU"/>
              </w:rPr>
              <w:br/>
              <w:t>________________/______________/</w:t>
            </w:r>
          </w:p>
          <w:p w14:paraId="116836D9" w14:textId="77777777" w:rsidR="00EA68DA" w:rsidRPr="00EA68DA" w:rsidRDefault="00EA68DA" w:rsidP="0073726B">
            <w:pPr>
              <w:spacing w:after="0"/>
              <w:rPr>
                <w:lang w:val="ru-RU"/>
              </w:rPr>
            </w:pPr>
          </w:p>
        </w:tc>
        <w:tc>
          <w:tcPr>
            <w:tcW w:w="3379" w:type="dxa"/>
          </w:tcPr>
          <w:p w14:paraId="660CE764" w14:textId="77777777" w:rsidR="00EA68DA" w:rsidRPr="00EA68DA" w:rsidRDefault="00EA68DA" w:rsidP="0073726B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Рассмотрено</w:t>
            </w:r>
          </w:p>
          <w:p w14:paraId="1815C8E3" w14:textId="77777777" w:rsidR="00EA68DA" w:rsidRPr="00EA68DA" w:rsidRDefault="00EA68DA" w:rsidP="0073726B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на заседании научно-методического совета МБОУ «Лицей № 40»</w:t>
            </w:r>
          </w:p>
          <w:p w14:paraId="16C872FA" w14:textId="77777777" w:rsidR="00EA68DA" w:rsidRPr="00EA68DA" w:rsidRDefault="00EA68DA" w:rsidP="0073726B">
            <w:pPr>
              <w:spacing w:after="0"/>
              <w:rPr>
                <w:rFonts w:ascii="Times New Roman" w:hAnsi="Times New Roman"/>
                <w:lang w:val="ru-RU"/>
              </w:rPr>
            </w:pPr>
          </w:p>
          <w:p w14:paraId="22EF9160" w14:textId="77777777" w:rsidR="00EA68DA" w:rsidRPr="00EA68DA" w:rsidRDefault="00EA68DA" w:rsidP="0073726B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Протокол №___ от «_</w:t>
            </w:r>
            <w:proofErr w:type="gramStart"/>
            <w:r w:rsidRPr="00EA68DA">
              <w:rPr>
                <w:rFonts w:ascii="Times New Roman" w:hAnsi="Times New Roman"/>
                <w:lang w:val="ru-RU"/>
              </w:rPr>
              <w:t>_»_</w:t>
            </w:r>
            <w:proofErr w:type="gramEnd"/>
            <w:r w:rsidRPr="00EA68DA">
              <w:rPr>
                <w:rFonts w:ascii="Times New Roman" w:hAnsi="Times New Roman"/>
                <w:lang w:val="ru-RU"/>
              </w:rPr>
              <w:t>___202_г.</w:t>
            </w:r>
          </w:p>
          <w:p w14:paraId="5BA8DE53" w14:textId="77777777" w:rsidR="00EA68DA" w:rsidRPr="00EA68DA" w:rsidRDefault="00EA68DA" w:rsidP="0073726B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Руководитель НМС:</w:t>
            </w:r>
            <w:r w:rsidRPr="00EA68DA">
              <w:rPr>
                <w:rFonts w:ascii="Times New Roman" w:hAnsi="Times New Roman"/>
                <w:lang w:val="ru-RU"/>
              </w:rPr>
              <w:br/>
              <w:t>________________/______________/</w:t>
            </w:r>
          </w:p>
          <w:p w14:paraId="7865F6CF" w14:textId="77777777" w:rsidR="00EA68DA" w:rsidRPr="00EA68DA" w:rsidRDefault="00EA68DA" w:rsidP="0073726B">
            <w:pPr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80" w:type="dxa"/>
          </w:tcPr>
          <w:p w14:paraId="7ABA492C" w14:textId="77777777" w:rsidR="00EA68DA" w:rsidRPr="00EA68DA" w:rsidRDefault="00EA68DA" w:rsidP="0073726B">
            <w:pPr>
              <w:spacing w:after="0"/>
              <w:jc w:val="right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«Утверждено»</w:t>
            </w:r>
          </w:p>
          <w:p w14:paraId="5796256D" w14:textId="77777777" w:rsidR="00EA68DA" w:rsidRPr="00EA68DA" w:rsidRDefault="00EA68DA" w:rsidP="0073726B">
            <w:pPr>
              <w:spacing w:after="0"/>
              <w:jc w:val="right"/>
              <w:rPr>
                <w:rFonts w:ascii="Times New Roman" w:hAnsi="Times New Roman"/>
                <w:lang w:val="ru-RU"/>
              </w:rPr>
            </w:pPr>
          </w:p>
          <w:p w14:paraId="3626BDF6" w14:textId="77777777" w:rsidR="00EA68DA" w:rsidRPr="00EA68DA" w:rsidRDefault="00EA68DA" w:rsidP="0073726B">
            <w:pPr>
              <w:spacing w:after="0"/>
              <w:jc w:val="right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Приказ № ____ от «_</w:t>
            </w:r>
            <w:proofErr w:type="gramStart"/>
            <w:r w:rsidRPr="00EA68DA">
              <w:rPr>
                <w:rFonts w:ascii="Times New Roman" w:hAnsi="Times New Roman"/>
                <w:lang w:val="ru-RU"/>
              </w:rPr>
              <w:t>_»_</w:t>
            </w:r>
            <w:proofErr w:type="gramEnd"/>
            <w:r w:rsidRPr="00EA68DA">
              <w:rPr>
                <w:rFonts w:ascii="Times New Roman" w:hAnsi="Times New Roman"/>
                <w:lang w:val="ru-RU"/>
              </w:rPr>
              <w:t>___202_г</w:t>
            </w:r>
          </w:p>
          <w:p w14:paraId="07524769" w14:textId="7BEAAAE9" w:rsidR="00EA68DA" w:rsidRPr="00EA68DA" w:rsidRDefault="00EA68DA" w:rsidP="00C8454B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Директор</w:t>
            </w:r>
          </w:p>
          <w:p w14:paraId="7A8A2DBB" w14:textId="77777777" w:rsidR="00EA68DA" w:rsidRPr="00EA68DA" w:rsidRDefault="00EA68DA" w:rsidP="00C8454B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МБОУ «Лицей № 40»</w:t>
            </w:r>
          </w:p>
          <w:p w14:paraId="22094DAE" w14:textId="77777777" w:rsidR="00EA68DA" w:rsidRPr="00EA68DA" w:rsidRDefault="00EA68DA" w:rsidP="0073726B">
            <w:pPr>
              <w:spacing w:after="0"/>
              <w:jc w:val="right"/>
              <w:rPr>
                <w:rFonts w:ascii="Times New Roman" w:hAnsi="Times New Roman"/>
                <w:lang w:val="ru-RU"/>
              </w:rPr>
            </w:pPr>
          </w:p>
          <w:p w14:paraId="59F5D1AB" w14:textId="67C00C28" w:rsidR="00EA68DA" w:rsidRPr="00C54CB5" w:rsidRDefault="00EA68DA" w:rsidP="00C8454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 /Н.С.</w:t>
            </w:r>
            <w:r w:rsidR="00C8454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Умнова/</w:t>
            </w:r>
          </w:p>
        </w:tc>
      </w:tr>
    </w:tbl>
    <w:p w14:paraId="3CA043D2" w14:textId="77777777" w:rsidR="00EA68DA" w:rsidRDefault="00EA68DA" w:rsidP="00EA68DA">
      <w:pPr>
        <w:spacing w:after="0"/>
        <w:rPr>
          <w:rFonts w:ascii="Times New Roman" w:hAnsi="Times New Roman"/>
          <w:sz w:val="28"/>
          <w:szCs w:val="28"/>
        </w:rPr>
      </w:pPr>
    </w:p>
    <w:p w14:paraId="6B56AAB3" w14:textId="77777777" w:rsidR="00EA68DA" w:rsidRPr="000E675A" w:rsidRDefault="00EA68DA" w:rsidP="00EA68DA">
      <w:pPr>
        <w:spacing w:after="0"/>
        <w:rPr>
          <w:rFonts w:ascii="Times New Roman" w:hAnsi="Times New Roman"/>
          <w:sz w:val="28"/>
          <w:szCs w:val="28"/>
        </w:rPr>
      </w:pPr>
    </w:p>
    <w:p w14:paraId="7822648F" w14:textId="5DF3D03C" w:rsidR="00EA68DA" w:rsidRPr="00EA68DA" w:rsidRDefault="00EA68DA" w:rsidP="00EA68DA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68DA">
        <w:rPr>
          <w:rFonts w:ascii="Times New Roman" w:hAnsi="Times New Roman"/>
          <w:b/>
          <w:sz w:val="28"/>
          <w:szCs w:val="28"/>
          <w:lang w:val="ru-RU"/>
        </w:rPr>
        <w:t>РАБОЧАЯ ПРОГРАММА</w:t>
      </w:r>
    </w:p>
    <w:p w14:paraId="5A78C572" w14:textId="1EF077F7" w:rsidR="00EA68DA" w:rsidRPr="00EA68DA" w:rsidRDefault="00EA68DA" w:rsidP="00EA68DA">
      <w:pPr>
        <w:spacing w:after="0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r w:rsidRPr="00EA68DA">
        <w:rPr>
          <w:rFonts w:ascii="Times New Roman" w:hAnsi="Times New Roman"/>
          <w:b/>
          <w:bCs/>
          <w:sz w:val="36"/>
          <w:szCs w:val="36"/>
          <w:lang w:val="ru-RU"/>
        </w:rPr>
        <w:t xml:space="preserve">по </w:t>
      </w:r>
      <w:r w:rsidR="00C8454B">
        <w:rPr>
          <w:rFonts w:ascii="Times New Roman" w:hAnsi="Times New Roman"/>
          <w:b/>
          <w:bCs/>
          <w:sz w:val="36"/>
          <w:szCs w:val="36"/>
          <w:lang w:val="ru-RU"/>
        </w:rPr>
        <w:t>м</w:t>
      </w:r>
      <w:r w:rsidRPr="00EA68DA">
        <w:rPr>
          <w:rFonts w:ascii="Times New Roman" w:hAnsi="Times New Roman"/>
          <w:b/>
          <w:bCs/>
          <w:sz w:val="36"/>
          <w:szCs w:val="36"/>
          <w:lang w:val="ru-RU"/>
        </w:rPr>
        <w:t>атематике</w:t>
      </w:r>
    </w:p>
    <w:p w14:paraId="663B9E39" w14:textId="4D9F3BDD" w:rsidR="00EA68DA" w:rsidRPr="00EA68DA" w:rsidRDefault="00EA68DA" w:rsidP="00EA68DA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b/>
          <w:bCs/>
          <w:sz w:val="28"/>
          <w:szCs w:val="28"/>
          <w:lang w:val="ru-RU"/>
        </w:rPr>
        <w:t>Уровень обучения, класс/ы: НОО, базовый уровень, 1класс,</w:t>
      </w:r>
      <w:r w:rsidRPr="00EA68D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4BC0B12D" w14:textId="0E71F8B4" w:rsidR="00EA68DA" w:rsidRPr="00EA68DA" w:rsidRDefault="00EA68DA" w:rsidP="00EA68DA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b/>
          <w:bCs/>
          <w:sz w:val="28"/>
          <w:szCs w:val="28"/>
          <w:lang w:val="ru-RU"/>
        </w:rPr>
        <w:t>Количество часов</w:t>
      </w:r>
      <w:r w:rsidR="00961EFF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EA68DA">
        <w:rPr>
          <w:rFonts w:ascii="Times New Roman" w:hAnsi="Times New Roman"/>
          <w:sz w:val="28"/>
          <w:szCs w:val="28"/>
          <w:lang w:val="ru-RU"/>
        </w:rPr>
        <w:t>165 часов</w:t>
      </w:r>
    </w:p>
    <w:p w14:paraId="2372AE5D" w14:textId="47974A07" w:rsidR="00EA68DA" w:rsidRPr="00EA68DA" w:rsidRDefault="00EA68DA" w:rsidP="00EA68DA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b/>
          <w:bCs/>
          <w:sz w:val="28"/>
          <w:szCs w:val="28"/>
          <w:lang w:val="ru-RU"/>
        </w:rPr>
        <w:t>Программа разработана</w:t>
      </w:r>
      <w:r w:rsidRPr="00EA68DA">
        <w:rPr>
          <w:rFonts w:ascii="Times New Roman" w:hAnsi="Times New Roman"/>
          <w:sz w:val="28"/>
          <w:szCs w:val="28"/>
          <w:lang w:val="ru-RU"/>
        </w:rPr>
        <w:t xml:space="preserve"> с помощью конструктора рабочих программ методическим объединением учителей начальных классов</w:t>
      </w:r>
      <w:r w:rsidR="00C8454B">
        <w:rPr>
          <w:rFonts w:ascii="Times New Roman" w:hAnsi="Times New Roman"/>
          <w:sz w:val="28"/>
          <w:szCs w:val="28"/>
          <w:lang w:val="ru-RU"/>
        </w:rPr>
        <w:t>.</w:t>
      </w:r>
    </w:p>
    <w:p w14:paraId="0197F7C3" w14:textId="52E12B87" w:rsidR="00EA68DA" w:rsidRPr="00191FD5" w:rsidRDefault="00EA68DA" w:rsidP="00EA68DA">
      <w:pPr>
        <w:spacing w:after="0"/>
        <w:rPr>
          <w:rFonts w:ascii="Times New Roman" w:hAnsi="Times New Roman"/>
          <w:sz w:val="28"/>
          <w:szCs w:val="28"/>
        </w:rPr>
      </w:pPr>
      <w:r w:rsidRPr="00191FD5">
        <w:rPr>
          <w:rFonts w:ascii="Times New Roman" w:hAnsi="Times New Roman"/>
          <w:b/>
          <w:bCs/>
          <w:sz w:val="28"/>
          <w:szCs w:val="28"/>
        </w:rPr>
        <w:t>Программа разработана на основе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:</w:t>
      </w:r>
    </w:p>
    <w:p w14:paraId="3E089C60" w14:textId="77777777" w:rsidR="00EA68DA" w:rsidRPr="00EA68DA" w:rsidRDefault="00EA68DA" w:rsidP="00EA68DA">
      <w:pPr>
        <w:pStyle w:val="ac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sz w:val="28"/>
          <w:szCs w:val="28"/>
          <w:lang w:val="ru-RU"/>
        </w:rPr>
        <w:t>ФОП НОО</w:t>
      </w:r>
      <w:r w:rsidRPr="00EA68DA">
        <w:rPr>
          <w:lang w:val="ru-RU"/>
        </w:rPr>
        <w:t xml:space="preserve"> </w:t>
      </w:r>
      <w:r w:rsidRPr="00EA68DA">
        <w:rPr>
          <w:rFonts w:ascii="Times New Roman" w:hAnsi="Times New Roman"/>
          <w:sz w:val="28"/>
          <w:szCs w:val="28"/>
          <w:lang w:val="ru-RU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6B63F2FA" w14:textId="18692DE2" w:rsidR="00EA68DA" w:rsidRPr="00EA68DA" w:rsidRDefault="00EA68DA" w:rsidP="00EA68DA">
      <w:pPr>
        <w:pStyle w:val="ac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746D5FE5" w14:textId="77777777" w:rsidR="00EA68DA" w:rsidRPr="00EA68DA" w:rsidRDefault="00EA68DA" w:rsidP="00EA68DA">
      <w:pPr>
        <w:pStyle w:val="ac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sz w:val="28"/>
          <w:szCs w:val="28"/>
          <w:lang w:val="ru-RU"/>
        </w:rPr>
        <w:t xml:space="preserve">основной образовательной программы начального общего образования </w:t>
      </w:r>
    </w:p>
    <w:p w14:paraId="0BB0F44E" w14:textId="455EBBCD" w:rsidR="00EA68DA" w:rsidRPr="00EA68DA" w:rsidRDefault="00EA68DA" w:rsidP="00EA68DA">
      <w:pPr>
        <w:pStyle w:val="ac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sz w:val="28"/>
          <w:szCs w:val="28"/>
          <w:lang w:val="ru-RU"/>
        </w:rPr>
        <w:t xml:space="preserve">Программы по математике. Предметная линия учебников системы «Школа России». 1-4 </w:t>
      </w:r>
      <w:proofErr w:type="gramStart"/>
      <w:r w:rsidRPr="00EA68DA">
        <w:rPr>
          <w:rFonts w:ascii="Times New Roman" w:hAnsi="Times New Roman"/>
          <w:sz w:val="28"/>
          <w:szCs w:val="28"/>
          <w:lang w:val="ru-RU"/>
        </w:rPr>
        <w:t>классы :</w:t>
      </w:r>
      <w:proofErr w:type="gramEnd"/>
      <w:r w:rsidRPr="00EA68DA">
        <w:rPr>
          <w:rFonts w:ascii="Times New Roman" w:hAnsi="Times New Roman"/>
          <w:sz w:val="28"/>
          <w:szCs w:val="28"/>
          <w:lang w:val="ru-RU"/>
        </w:rPr>
        <w:t xml:space="preserve"> учеб. пособие для общеобразоват. организаций / [М. И. Моро, С. И. Волкова, С. В. Степанова и др.].— М. : Просвещение, 2020.</w:t>
      </w:r>
    </w:p>
    <w:p w14:paraId="29E4D15F" w14:textId="5E5779F8" w:rsidR="00EA68DA" w:rsidRDefault="00EA68DA" w:rsidP="00EA68DA">
      <w:pPr>
        <w:spacing w:after="0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CEEF868" w14:textId="77777777" w:rsidR="00961EFF" w:rsidRDefault="00961EFF" w:rsidP="00EA68DA">
      <w:pPr>
        <w:spacing w:after="0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B198DEA" w14:textId="77777777" w:rsidR="00EA68DA" w:rsidRDefault="00EA68DA" w:rsidP="00EA68DA">
      <w:pPr>
        <w:spacing w:after="0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E98FD8D" w14:textId="3B6F6244" w:rsidR="00EA68DA" w:rsidRPr="00EA68DA" w:rsidRDefault="00EA68DA" w:rsidP="00EA68DA">
      <w:pPr>
        <w:spacing w:after="0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sz w:val="28"/>
          <w:szCs w:val="28"/>
          <w:lang w:val="ru-RU"/>
        </w:rPr>
        <w:t>Нижний Новгород</w:t>
      </w:r>
    </w:p>
    <w:p w14:paraId="6E43B9F3" w14:textId="38122B9B" w:rsidR="00EA68DA" w:rsidRPr="00961EFF" w:rsidRDefault="00EA68DA" w:rsidP="00EA68DA">
      <w:pPr>
        <w:spacing w:after="0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>202</w:t>
      </w:r>
      <w:r w:rsidR="00C8454B">
        <w:rPr>
          <w:rFonts w:ascii="Times New Roman" w:hAnsi="Times New Roman"/>
          <w:sz w:val="28"/>
          <w:szCs w:val="28"/>
          <w:lang w:val="ru-RU"/>
        </w:rPr>
        <w:t>3</w:t>
      </w:r>
      <w:r w:rsidRPr="00961EFF">
        <w:rPr>
          <w:rFonts w:ascii="Times New Roman" w:hAnsi="Times New Roman"/>
          <w:sz w:val="28"/>
          <w:szCs w:val="28"/>
          <w:lang w:val="ru-RU"/>
        </w:rPr>
        <w:t xml:space="preserve"> - 2024_</w:t>
      </w:r>
      <w:r w:rsidR="00C8454B">
        <w:rPr>
          <w:rFonts w:ascii="Times New Roman" w:hAnsi="Times New Roman"/>
          <w:sz w:val="28"/>
          <w:szCs w:val="28"/>
          <w:lang w:val="ru-RU"/>
        </w:rPr>
        <w:t>г.</w:t>
      </w:r>
      <w:bookmarkStart w:id="1" w:name="_GoBack"/>
      <w:bookmarkEnd w:id="1"/>
      <w:r w:rsidRPr="00961EFF">
        <w:rPr>
          <w:rFonts w:ascii="Times New Roman" w:hAnsi="Times New Roman"/>
          <w:sz w:val="28"/>
          <w:szCs w:val="28"/>
          <w:lang w:val="ru-RU"/>
        </w:rPr>
        <w:t xml:space="preserve"> г.</w:t>
      </w:r>
      <w:bookmarkEnd w:id="0"/>
    </w:p>
    <w:p w14:paraId="4E44B17E" w14:textId="135BDBE1" w:rsidR="001D3A33" w:rsidRPr="00961EFF" w:rsidRDefault="001D3A33" w:rsidP="00586D28">
      <w:pPr>
        <w:autoSpaceDE w:val="0"/>
        <w:autoSpaceDN w:val="0"/>
        <w:spacing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3C5A15A7" w14:textId="77777777" w:rsidR="001D3A33" w:rsidRPr="00961EFF" w:rsidRDefault="001D3A33" w:rsidP="00586D28">
      <w:pPr>
        <w:autoSpaceDE w:val="0"/>
        <w:autoSpaceDN w:val="0"/>
        <w:spacing w:before="346" w:after="0"/>
        <w:ind w:firstLine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66FD6A34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22E0321F" w14:textId="77777777" w:rsidR="001D3A33" w:rsidRPr="00961EFF" w:rsidRDefault="001D3A33" w:rsidP="00586D28">
      <w:pPr>
        <w:autoSpaceDE w:val="0"/>
        <w:autoSpaceDN w:val="0"/>
        <w:spacing w:before="70" w:after="0" w:line="271" w:lineRule="auto"/>
        <w:ind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0DEF91F4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3ABEE414" w14:textId="77777777" w:rsidR="001D3A33" w:rsidRPr="00961EFF" w:rsidRDefault="001D3A33" w:rsidP="00586D28">
      <w:pPr>
        <w:autoSpaceDE w:val="0"/>
        <w:autoSpaceDN w:val="0"/>
        <w:spacing w:before="178" w:after="0"/>
        <w:ind w:left="42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4840B413" w14:textId="1ED8AE89" w:rsidR="001D3A33" w:rsidRPr="00961EFF" w:rsidRDefault="001D3A33" w:rsidP="00586D28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</w:t>
      </w:r>
      <w:r w:rsidR="00717A3E"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«больше-меньше», «равно-неравно», «порядок»), смысла арифметических действий,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зависимостей (работа, движение, продолжительность события). </w:t>
      </w:r>
    </w:p>
    <w:p w14:paraId="75490A73" w14:textId="77777777" w:rsidR="001D3A33" w:rsidRPr="00961EFF" w:rsidRDefault="001D3A33" w:rsidP="00586D28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</w:t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аргументацию,  различать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0E22DDE8" w14:textId="77777777" w:rsidR="001D3A33" w:rsidRPr="00961EFF" w:rsidRDefault="001D3A33" w:rsidP="00586D28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математических терминах и понятиях; прочных  навыков использования математических знаний в повседневной жизни.</w:t>
      </w:r>
    </w:p>
    <w:p w14:paraId="6AA7D822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441B7BCC" w14:textId="77777777" w:rsidR="001D3A33" w:rsidRPr="00961EFF" w:rsidRDefault="001D3A33" w:rsidP="00586D28">
      <w:pPr>
        <w:autoSpaceDE w:val="0"/>
        <w:autoSpaceDN w:val="0"/>
        <w:spacing w:before="178" w:after="0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</w:t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процессов  и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6D692D14" w14:textId="77777777" w:rsidR="001D3A33" w:rsidRPr="00961EFF" w:rsidRDefault="001D3A33" w:rsidP="00586D28">
      <w:pPr>
        <w:autoSpaceDE w:val="0"/>
        <w:autoSpaceDN w:val="0"/>
        <w:spacing w:before="190" w:after="0" w:line="271" w:lineRule="auto"/>
        <w:ind w:left="420" w:right="7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76F34EA6" w14:textId="77777777" w:rsidR="001D3A33" w:rsidRPr="00961EFF" w:rsidRDefault="001D3A33" w:rsidP="00586D28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14:paraId="20E98B54" w14:textId="0F157209" w:rsidR="001D3A33" w:rsidRPr="00961EFF" w:rsidRDefault="00EA68DA" w:rsidP="00586D28">
      <w:pPr>
        <w:autoSpaceDE w:val="0"/>
        <w:autoSpaceDN w:val="0"/>
        <w:spacing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1D3A33" w:rsidRPr="00961EFF">
        <w:rPr>
          <w:rFonts w:ascii="Times New Roman" w:hAnsi="Times New Roman"/>
          <w:color w:val="000000"/>
          <w:sz w:val="28"/>
          <w:szCs w:val="28"/>
          <w:lang w:val="ru-RU"/>
        </w:rPr>
        <w:t>редположения).</w:t>
      </w:r>
    </w:p>
    <w:p w14:paraId="3A92E517" w14:textId="77777777" w:rsidR="001D3A33" w:rsidRPr="00961EFF" w:rsidRDefault="001D3A33" w:rsidP="00586D28">
      <w:pPr>
        <w:autoSpaceDE w:val="0"/>
        <w:autoSpaceDN w:val="0"/>
        <w:spacing w:before="178" w:after="0" w:line="281" w:lineRule="auto"/>
        <w:ind w:firstLine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информации, в том числе и графическими (таблица, диаграмма, схема).</w:t>
      </w:r>
    </w:p>
    <w:p w14:paraId="306B7973" w14:textId="77777777" w:rsidR="001D3A33" w:rsidRPr="00961EFF" w:rsidRDefault="001D3A33" w:rsidP="00586D28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6C2A39E3" w14:textId="77777777" w:rsidR="00717A3E" w:rsidRPr="00961EFF" w:rsidRDefault="001D3A33" w:rsidP="00717A3E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На изучение математики в 1 классе отводится 5 часов в неделю, всего 165 часов.</w:t>
      </w:r>
    </w:p>
    <w:p w14:paraId="0B4A9212" w14:textId="79AC9056" w:rsidR="001D3A33" w:rsidRPr="00961EFF" w:rsidRDefault="001D3A33" w:rsidP="00717A3E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 xml:space="preserve">СОДЕРЖАНИЕ УЧЕБНОГО ПРЕДМЕТА </w:t>
      </w:r>
    </w:p>
    <w:p w14:paraId="46D282F9" w14:textId="58989506" w:rsidR="001D3A33" w:rsidRPr="00961EFF" w:rsidRDefault="001D3A33" w:rsidP="00586D28">
      <w:pPr>
        <w:autoSpaceDE w:val="0"/>
        <w:autoSpaceDN w:val="0"/>
        <w:spacing w:before="346" w:after="0" w:line="271" w:lineRule="auto"/>
        <w:ind w:right="144" w:firstLine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Основное содержание обучения в программе представлено разделами: «Числа и величины»,</w:t>
      </w:r>
      <w:r w:rsidR="00BD3B0F"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14F75A69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Числа и величины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70541A59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14:paraId="6583CEFA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14:paraId="0CA83666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90" w:after="0" w:line="271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Арифметические действия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14:paraId="2C3B97E9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Текстовые задачи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053F899C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Пространственные отношения и геометрические фигуры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14:paraId="718ECF7B" w14:textId="77777777" w:rsidR="001D3A33" w:rsidRPr="00961EFF" w:rsidRDefault="001D3A33" w:rsidP="00586D28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14:paraId="0EBA892A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90" w:after="0" w:line="271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Математическая информация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14:paraId="252CBDE4" w14:textId="77777777" w:rsidR="001D3A33" w:rsidRPr="00961EFF" w:rsidRDefault="001D3A33" w:rsidP="00586D28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Закономерность в ряду заданных объектов: её обнаружение, продолжение ряда.</w:t>
      </w:r>
    </w:p>
    <w:p w14:paraId="407D9F0E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2E4BC403" w14:textId="77777777" w:rsidR="001D3A33" w:rsidRPr="00961EFF" w:rsidRDefault="001D3A33" w:rsidP="00586D28">
      <w:pPr>
        <w:autoSpaceDE w:val="0"/>
        <w:autoSpaceDN w:val="0"/>
        <w:spacing w:before="72" w:after="0" w:line="271" w:lineRule="auto"/>
        <w:ind w:right="144" w:firstLine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14:paraId="2BAB7E75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Двух-трёхшаговые инструкции, связанные с вычислением, измерением длины, изображением геометрической фигуры.</w:t>
      </w:r>
    </w:p>
    <w:p w14:paraId="6D1F2066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Универсальные учебные действия (пропедевтический уровень)</w:t>
      </w:r>
    </w:p>
    <w:p w14:paraId="5E2AD759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Универсальные познавательные учебные действия:</w:t>
      </w:r>
    </w:p>
    <w:p w14:paraId="2C94598F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наблюдать математические объекты (числа, величины) в окружающем мире; </w:t>
      </w:r>
    </w:p>
    <w:p w14:paraId="523C8FD3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обнаруживать общее и различное в записи арифметических действий; </w:t>
      </w:r>
    </w:p>
    <w:p w14:paraId="7866796D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понимать назначение и необходимость использования величин в жизни; </w:t>
      </w:r>
    </w:p>
    <w:p w14:paraId="0E4D3A65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наблюдать действие измерительных приборов; </w:t>
      </w:r>
    </w:p>
    <w:p w14:paraId="43C5E878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сравнивать два объекта, два числа; распределять объекты на группы по заданному</w:t>
      </w:r>
    </w:p>
    <w:p w14:paraId="70CE3D32" w14:textId="77777777" w:rsidR="001D3A33" w:rsidRPr="00961EFF" w:rsidRDefault="001D3A33" w:rsidP="00586D28">
      <w:pPr>
        <w:autoSpaceDE w:val="0"/>
        <w:autoSpaceDN w:val="0"/>
        <w:spacing w:after="66" w:line="220" w:lineRule="exact"/>
        <w:rPr>
          <w:rFonts w:ascii="Times New Roman" w:hAnsi="Times New Roman"/>
          <w:sz w:val="28"/>
          <w:szCs w:val="28"/>
          <w:lang w:val="ru-RU"/>
        </w:rPr>
      </w:pPr>
    </w:p>
    <w:p w14:paraId="330E9D41" w14:textId="77777777" w:rsidR="001D3A33" w:rsidRPr="00961EFF" w:rsidRDefault="001D3A33" w:rsidP="00586D28">
      <w:pPr>
        <w:autoSpaceDE w:val="0"/>
        <w:autoSpaceDN w:val="0"/>
        <w:spacing w:after="0" w:line="329" w:lineRule="auto"/>
        <w:ind w:left="240" w:right="7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основанию;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копировать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изученные фигуры, рисовать от руки по собственному замыслу; приводить примеры чисел, геометрических фигур;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вести порядковый и количественный счет (соблюдать последовательность).</w:t>
      </w:r>
    </w:p>
    <w:p w14:paraId="52B38447" w14:textId="77777777" w:rsidR="001D3A33" w:rsidRPr="00961EFF" w:rsidRDefault="001D3A33" w:rsidP="00586D28">
      <w:pPr>
        <w:autoSpaceDE w:val="0"/>
        <w:autoSpaceDN w:val="0"/>
        <w:spacing w:before="178" w:after="0" w:line="326" w:lineRule="auto"/>
        <w:ind w:left="240" w:hanging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Работа с информацией: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понимать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, что математические явления могут быть представлены с помощью разных средств: текст, числовая запись, таблица, рисунок, схема;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читать таблицу, извлекать информацию, представленную в табличной форме.</w:t>
      </w:r>
    </w:p>
    <w:p w14:paraId="4BE68470" w14:textId="77777777" w:rsidR="001D3A33" w:rsidRPr="00961EFF" w:rsidRDefault="001D3A33" w:rsidP="00586D28">
      <w:pPr>
        <w:autoSpaceDE w:val="0"/>
        <w:autoSpaceDN w:val="0"/>
        <w:spacing w:before="180" w:after="0" w:line="336" w:lineRule="auto"/>
        <w:ind w:left="240" w:right="288" w:hanging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Универсальные коммуникативные учебные действия: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строить предложения относительно заданного набора объектов.</w:t>
      </w:r>
    </w:p>
    <w:p w14:paraId="6573A510" w14:textId="77777777" w:rsidR="001D3A33" w:rsidRPr="00961EFF" w:rsidRDefault="001D3A33" w:rsidP="00586D28">
      <w:pPr>
        <w:autoSpaceDE w:val="0"/>
        <w:autoSpaceDN w:val="0"/>
        <w:spacing w:before="178" w:after="0" w:line="350" w:lineRule="auto"/>
        <w:ind w:left="240" w:right="576" w:hanging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Универсальные регулятивные учебные действия: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принимать учебную задачу, удерживать её в процессе деятельности;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действовать в соответствии с предложенным образцом, инструкцией;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проявлять интерес к проверке результатов решения учебной задачи, с </w:t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помощью учителя устанавливать причину возникшей ошибки и трудности;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проверять правильность вычисления с помощью другого приёма выполнения действия.</w:t>
      </w:r>
    </w:p>
    <w:p w14:paraId="209031A1" w14:textId="77777777" w:rsidR="001D3A33" w:rsidRPr="00961EFF" w:rsidRDefault="001D3A33" w:rsidP="00586D28">
      <w:pPr>
        <w:autoSpaceDE w:val="0"/>
        <w:autoSpaceDN w:val="0"/>
        <w:spacing w:before="178" w:after="0" w:line="326" w:lineRule="auto"/>
        <w:ind w:left="240" w:hanging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Совместная деятельность: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участвовать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в парной работе с математическим материалом;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04226B94" w14:textId="77777777" w:rsidR="001D3A33" w:rsidRPr="00961EFF" w:rsidRDefault="001D3A33" w:rsidP="00586D28">
      <w:pPr>
        <w:autoSpaceDE w:val="0"/>
        <w:autoSpaceDN w:val="0"/>
        <w:spacing w:after="78" w:line="220" w:lineRule="exact"/>
        <w:rPr>
          <w:rFonts w:ascii="Times New Roman" w:hAnsi="Times New Roman"/>
          <w:sz w:val="28"/>
          <w:szCs w:val="28"/>
          <w:lang w:val="ru-RU"/>
        </w:rPr>
      </w:pPr>
    </w:p>
    <w:p w14:paraId="3785B980" w14:textId="77777777" w:rsidR="001D3A33" w:rsidRPr="00961EFF" w:rsidRDefault="001D3A33" w:rsidP="00586D28">
      <w:pPr>
        <w:autoSpaceDE w:val="0"/>
        <w:autoSpaceDN w:val="0"/>
        <w:spacing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14:paraId="202A27D6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Изучение математики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0C470966" w14:textId="77777777" w:rsidR="001D3A33" w:rsidRPr="00961EFF" w:rsidRDefault="001D3A33" w:rsidP="00586D28">
      <w:pPr>
        <w:autoSpaceDE w:val="0"/>
        <w:autoSpaceDN w:val="0"/>
        <w:spacing w:before="262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1C403A91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67137C1A" w14:textId="77777777" w:rsidR="001D3A33" w:rsidRPr="00961EFF" w:rsidRDefault="001D3A33" w:rsidP="00586D28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14:paraId="718CF0D2" w14:textId="77777777" w:rsidR="001D3A33" w:rsidRPr="00961EFF" w:rsidRDefault="001D3A33" w:rsidP="00586D28">
      <w:pPr>
        <w:autoSpaceDE w:val="0"/>
        <w:autoSpaceDN w:val="0"/>
        <w:spacing w:before="192" w:after="0" w:line="262" w:lineRule="auto"/>
        <w:ind w:left="420" w:right="576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14:paraId="46FFA066" w14:textId="77777777" w:rsidR="001D3A33" w:rsidRPr="00961EFF" w:rsidRDefault="001D3A33" w:rsidP="00586D28">
      <w:pPr>
        <w:autoSpaceDE w:val="0"/>
        <w:autoSpaceDN w:val="0"/>
        <w:spacing w:before="190" w:after="0" w:line="271" w:lineRule="auto"/>
        <w:ind w:left="420" w:right="86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57B9497C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осваивать навыки организации безопасного поведения в информационной среде; </w:t>
      </w:r>
    </w:p>
    <w:p w14:paraId="7A45117B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1FA5BAD4" w14:textId="77777777" w:rsidR="00961EFF" w:rsidRDefault="001D3A33" w:rsidP="00961EFF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4A0903FE" w14:textId="699BF8D4" w:rsidR="001D3A33" w:rsidRPr="00961EFF" w:rsidRDefault="001D3A33" w:rsidP="00961EFF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56EAF6FF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14:paraId="0F1278AB" w14:textId="77777777" w:rsidR="001D3A33" w:rsidRPr="00961EFF" w:rsidRDefault="001D3A33" w:rsidP="00586D28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52ABFE67" w14:textId="77777777" w:rsidR="001D3A33" w:rsidRPr="00961EFF" w:rsidRDefault="001D3A33" w:rsidP="00586D28">
      <w:pPr>
        <w:autoSpaceDE w:val="0"/>
        <w:autoSpaceDN w:val="0"/>
        <w:spacing w:before="324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2B4B9DCB" w14:textId="77777777" w:rsidR="001D3A33" w:rsidRPr="00961EFF" w:rsidRDefault="001D3A33" w:rsidP="00586D28">
      <w:pPr>
        <w:autoSpaceDE w:val="0"/>
        <w:autoSpaceDN w:val="0"/>
        <w:spacing w:before="168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0EF14F90" w14:textId="77777777" w:rsidR="001D3A33" w:rsidRPr="00961EFF" w:rsidRDefault="001D3A33" w:rsidP="00586D28">
      <w:pPr>
        <w:autoSpaceDE w:val="0"/>
        <w:autoSpaceDN w:val="0"/>
        <w:spacing w:before="192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Универсальные  познавательные</w:t>
      </w:r>
      <w:proofErr w:type="gramEnd"/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учебные действия:</w:t>
      </w:r>
    </w:p>
    <w:p w14:paraId="5A86007B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1)  Базовые логические действия:</w:t>
      </w:r>
    </w:p>
    <w:p w14:paraId="61CD5F39" w14:textId="77777777" w:rsidR="001D3A33" w:rsidRPr="00961EFF" w:rsidRDefault="001D3A33" w:rsidP="00586D28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14:paraId="1ECB072B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14:paraId="6DDEC0F4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14:paraId="159D43A9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4D3956FA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2)  Базовые исследовательские действия:</w:t>
      </w:r>
    </w:p>
    <w:p w14:paraId="153FD607" w14:textId="77777777" w:rsidR="001D3A33" w:rsidRPr="00961EFF" w:rsidRDefault="001D3A33" w:rsidP="00586D28">
      <w:pPr>
        <w:autoSpaceDE w:val="0"/>
        <w:autoSpaceDN w:val="0"/>
        <w:spacing w:after="132" w:line="220" w:lineRule="exact"/>
        <w:rPr>
          <w:rFonts w:ascii="Times New Roman" w:hAnsi="Times New Roman"/>
          <w:sz w:val="28"/>
          <w:szCs w:val="28"/>
          <w:lang w:val="ru-RU"/>
        </w:rPr>
      </w:pPr>
    </w:p>
    <w:p w14:paraId="4D02764D" w14:textId="77777777" w:rsidR="001D3A33" w:rsidRPr="00961EFF" w:rsidRDefault="001D3A33" w:rsidP="00586D28">
      <w:pPr>
        <w:autoSpaceDE w:val="0"/>
        <w:autoSpaceDN w:val="0"/>
        <w:spacing w:after="0" w:line="262" w:lineRule="auto"/>
        <w:ind w:left="240" w:right="86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14:paraId="728144CE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240" w:right="14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6439950F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применять изученные методы познания (измерение, моделирование, перебор вариантов)</w:t>
      </w:r>
    </w:p>
    <w:p w14:paraId="101854F7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3)  Работа с информацией:</w:t>
      </w:r>
    </w:p>
    <w:p w14:paraId="10804C85" w14:textId="77777777" w:rsidR="001D3A33" w:rsidRPr="00961EFF" w:rsidRDefault="001D3A33" w:rsidP="00586D28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2504340E" w14:textId="77777777" w:rsidR="001D3A33" w:rsidRPr="00961EFF" w:rsidRDefault="001D3A33" w:rsidP="00586D28">
      <w:pPr>
        <w:autoSpaceDE w:val="0"/>
        <w:autoSpaceDN w:val="0"/>
        <w:spacing w:before="192" w:after="0" w:line="262" w:lineRule="auto"/>
        <w:ind w:left="240" w:right="86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—  читать, интерпретировать графически представленную информацию (схему, таблицу, диаграмму, другую модель); </w:t>
      </w:r>
    </w:p>
    <w:p w14:paraId="2D4DB73B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197B2A7A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14:paraId="25194E35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14:paraId="56DA1075" w14:textId="77777777" w:rsidR="001D3A33" w:rsidRPr="00961EFF" w:rsidRDefault="001D3A33" w:rsidP="00586D28">
      <w:pPr>
        <w:autoSpaceDE w:val="0"/>
        <w:autoSpaceDN w:val="0"/>
        <w:spacing w:before="298" w:after="0" w:line="230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конструировать утверждения, проверять их истинность;</w:t>
      </w:r>
    </w:p>
    <w:p w14:paraId="06B6441B" w14:textId="77777777" w:rsidR="001D3A33" w:rsidRPr="00961EFF" w:rsidRDefault="001D3A33" w:rsidP="00586D28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строить логическое рассуждение;</w:t>
      </w:r>
    </w:p>
    <w:p w14:paraId="195F6CFE" w14:textId="77777777" w:rsidR="001D3A33" w:rsidRPr="00961EFF" w:rsidRDefault="001D3A33" w:rsidP="00586D28">
      <w:pPr>
        <w:autoSpaceDE w:val="0"/>
        <w:autoSpaceDN w:val="0"/>
        <w:spacing w:before="238" w:after="0" w:line="23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использовать текст задания для объяснения способа и хода решения математической задачи;</w:t>
      </w:r>
    </w:p>
    <w:p w14:paraId="7CE5140D" w14:textId="77777777" w:rsidR="001D3A33" w:rsidRPr="00961EFF" w:rsidRDefault="001D3A33" w:rsidP="00586D28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формулировать ответ;</w:t>
      </w:r>
    </w:p>
    <w:p w14:paraId="7B3F375F" w14:textId="77777777" w:rsidR="001D3A33" w:rsidRPr="00961EFF" w:rsidRDefault="001D3A33" w:rsidP="00586D28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433C3312" w14:textId="77777777" w:rsidR="001D3A33" w:rsidRPr="00961EFF" w:rsidRDefault="001D3A33" w:rsidP="00586D28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7780013E" w14:textId="77777777" w:rsidR="001D3A33" w:rsidRPr="00961EFF" w:rsidRDefault="001D3A33" w:rsidP="00586D28">
      <w:pPr>
        <w:autoSpaceDE w:val="0"/>
        <w:autoSpaceDN w:val="0"/>
        <w:spacing w:before="240" w:after="0" w:line="271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04BCA136" w14:textId="77777777" w:rsidR="001D3A33" w:rsidRPr="00961EFF" w:rsidRDefault="001D3A33" w:rsidP="00586D28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ориентироваться в алгоритмах: воспроизводить, дополнять, исправлять деформированные;</w:t>
      </w:r>
    </w:p>
    <w:p w14:paraId="5381477E" w14:textId="77777777" w:rsidR="001D3A33" w:rsidRPr="00961EFF" w:rsidRDefault="001D3A33" w:rsidP="00586D28">
      <w:pPr>
        <w:autoSpaceDE w:val="0"/>
        <w:autoSpaceDN w:val="0"/>
        <w:spacing w:before="238" w:after="0" w:line="262" w:lineRule="auto"/>
        <w:ind w:left="24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составлять по аналогии</w:t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; .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самостоятельно составлять тексты заданий, аналогичные типовым изученным.</w:t>
      </w:r>
    </w:p>
    <w:p w14:paraId="21A0936D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Универсальные регулятивные учебные действия:</w:t>
      </w:r>
    </w:p>
    <w:p w14:paraId="28449098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1)  Самоорганизация:</w:t>
      </w:r>
    </w:p>
    <w:p w14:paraId="696BE272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14:paraId="6ADB1756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240" w:right="86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14:paraId="34138807" w14:textId="77777777" w:rsidR="00717A3E" w:rsidRPr="00961EFF" w:rsidRDefault="001D3A33" w:rsidP="00717A3E">
      <w:pPr>
        <w:autoSpaceDE w:val="0"/>
        <w:autoSpaceDN w:val="0"/>
        <w:spacing w:before="178" w:after="0" w:line="230" w:lineRule="auto"/>
        <w:rPr>
          <w:rFonts w:ascii="Times New Roman" w:hAnsi="Times New Roman"/>
          <w:i/>
          <w:color w:val="000000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2)  Самоконтроль:</w:t>
      </w:r>
    </w:p>
    <w:p w14:paraId="192DE0CA" w14:textId="12AA8DED" w:rsidR="001D3A33" w:rsidRPr="00961EFF" w:rsidRDefault="001D3A33" w:rsidP="00717A3E">
      <w:pPr>
        <w:autoSpaceDE w:val="0"/>
        <w:autoSpaceDN w:val="0"/>
        <w:spacing w:before="178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—  осуществлять контроль процесса и результата своей деятельности, объективно оценивать и</w:t>
      </w:r>
      <w:r w:rsidR="00717A3E" w:rsidRPr="00961EFF">
        <w:rPr>
          <w:rFonts w:ascii="Times New Roman" w:hAnsi="Times New Roman"/>
          <w:color w:val="000000"/>
          <w:sz w:val="28"/>
          <w:szCs w:val="28"/>
          <w:lang w:val="ru-RU"/>
        </w:rPr>
        <w:t>х</w:t>
      </w:r>
    </w:p>
    <w:p w14:paraId="10156EE4" w14:textId="77777777" w:rsidR="001D3A33" w:rsidRPr="00961EFF" w:rsidRDefault="001D3A33" w:rsidP="00586D28">
      <w:pPr>
        <w:autoSpaceDE w:val="0"/>
        <w:autoSpaceDN w:val="0"/>
        <w:spacing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выбирать и при необходимости корректировать способы действий; </w:t>
      </w:r>
    </w:p>
    <w:p w14:paraId="214BDB93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14:paraId="76335976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3)  Самооценка:</w:t>
      </w:r>
    </w:p>
    <w:p w14:paraId="2AFBF383" w14:textId="77777777" w:rsidR="001D3A33" w:rsidRPr="00961EFF" w:rsidRDefault="001D3A33" w:rsidP="00586D28">
      <w:pPr>
        <w:autoSpaceDE w:val="0"/>
        <w:autoSpaceDN w:val="0"/>
        <w:spacing w:before="178" w:after="0" w:line="271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1EB9B4F2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оценивать рациональность своих действий, давать им качественную характеристику.</w:t>
      </w:r>
    </w:p>
    <w:p w14:paraId="555F5EE9" w14:textId="77777777" w:rsidR="001D3A33" w:rsidRPr="00961EFF" w:rsidRDefault="001D3A33" w:rsidP="00586D28">
      <w:pPr>
        <w:autoSpaceDE w:val="0"/>
        <w:autoSpaceDN w:val="0"/>
        <w:spacing w:before="18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14:paraId="46C8F6EC" w14:textId="77777777" w:rsidR="001D3A33" w:rsidRPr="00961EFF" w:rsidRDefault="001D3A33" w:rsidP="00586D28">
      <w:pPr>
        <w:autoSpaceDE w:val="0"/>
        <w:autoSpaceDN w:val="0"/>
        <w:spacing w:before="180" w:after="0" w:line="271" w:lineRule="auto"/>
        <w:ind w:left="420" w:right="576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26B59341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</w:t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согласовывать  мнения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в ходе поиска доказательств, выбора рационального способа, анализа информации;</w:t>
      </w:r>
    </w:p>
    <w:p w14:paraId="1EDEDE16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66FAB1AE" w14:textId="77777777" w:rsidR="001D3A33" w:rsidRPr="00961EFF" w:rsidRDefault="001D3A33" w:rsidP="00586D28">
      <w:pPr>
        <w:autoSpaceDE w:val="0"/>
        <w:autoSpaceDN w:val="0"/>
        <w:spacing w:before="322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3A7F4930" w14:textId="77777777" w:rsidR="001D3A33" w:rsidRPr="00961EFF" w:rsidRDefault="001D3A33" w:rsidP="00586D28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К концу обучения в 1 классе обучающийся научится:</w:t>
      </w:r>
    </w:p>
    <w:p w14:paraId="40277C45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читать, записывать, </w:t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сравнивать,  упорядочивать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 числа  от  0 до 20; </w:t>
      </w:r>
    </w:p>
    <w:p w14:paraId="45D747FF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пересчитывать различные объекты, устанавливать порядковый номер объекта; </w:t>
      </w:r>
    </w:p>
    <w:p w14:paraId="6EF1CECF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находить числа, большие/меньшие данного числа на заданное число; </w:t>
      </w:r>
    </w:p>
    <w:p w14:paraId="4D97DED9" w14:textId="77777777" w:rsidR="001D3A33" w:rsidRPr="00961EFF" w:rsidRDefault="001D3A33" w:rsidP="00586D28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14:paraId="564D0A37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14:paraId="648DC296" w14:textId="77777777" w:rsidR="001D3A33" w:rsidRPr="00961EFF" w:rsidRDefault="001D3A33" w:rsidP="00586D28">
      <w:pPr>
        <w:autoSpaceDE w:val="0"/>
        <w:autoSpaceDN w:val="0"/>
        <w:spacing w:before="192" w:after="0" w:line="262" w:lineRule="auto"/>
        <w:ind w:left="420" w:right="7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14:paraId="2D6ECFD5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—  знать и использовать единицу длины — сантиметр; измерять длину отрезка, чертить отрезок заданной длины (в см); </w:t>
      </w:r>
    </w:p>
    <w:p w14:paraId="0F27E1F8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100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различать число и цифру; распознавать геометрические фигуры: круг, треугольник, прямоугольник (квадрат), отрезок; </w:t>
      </w:r>
    </w:p>
    <w:p w14:paraId="0814946E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устанавливать между объектами соотношения: слева/справа, дальше/ближе, между, перед/за, над/под; </w:t>
      </w:r>
    </w:p>
    <w:p w14:paraId="188EEF51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распознавать верные (истинные) и неверные (ложные) утверждения относительно заданного набора объектов/предметов; </w:t>
      </w:r>
    </w:p>
    <w:p w14:paraId="2F1241A3" w14:textId="6CE74688" w:rsidR="001D3A33" w:rsidRPr="00961EFF" w:rsidRDefault="001D3A33" w:rsidP="00717A3E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группировать объекты по заданному признаку; находить и называть закономерности в ряду объектов повседневной жизни;</w:t>
      </w:r>
    </w:p>
    <w:p w14:paraId="6A6CD7D7" w14:textId="77777777" w:rsidR="001D3A33" w:rsidRPr="00961EFF" w:rsidRDefault="001D3A33" w:rsidP="00586D28">
      <w:pPr>
        <w:autoSpaceDE w:val="0"/>
        <w:autoSpaceDN w:val="0"/>
        <w:spacing w:after="0" w:line="262" w:lineRule="auto"/>
        <w:ind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различать строки и столбцы таблицы, вносить данное в таблицу, извлекать данное/данные из таблицы; </w:t>
      </w:r>
    </w:p>
    <w:p w14:paraId="6CA133D6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сравнивать два объекта (числа, геометрические фигуры); распределять объекты на две группы по заданному основанию.</w:t>
      </w:r>
    </w:p>
    <w:p w14:paraId="7F4E85AF" w14:textId="77777777" w:rsidR="001D3A33" w:rsidRPr="0070222A" w:rsidRDefault="001D3A33" w:rsidP="00586D28">
      <w:pPr>
        <w:rPr>
          <w:lang w:val="ru-RU"/>
        </w:rPr>
        <w:sectPr w:rsidR="001D3A33" w:rsidRPr="0070222A">
          <w:pgSz w:w="11900" w:h="16840"/>
          <w:pgMar w:top="328" w:right="730" w:bottom="1440" w:left="1086" w:header="720" w:footer="720" w:gutter="0"/>
          <w:cols w:space="720" w:equalWidth="0">
            <w:col w:w="10084"/>
          </w:cols>
          <w:docGrid w:linePitch="360"/>
        </w:sectPr>
      </w:pPr>
    </w:p>
    <w:p w14:paraId="026B8EFA" w14:textId="77777777" w:rsidR="001D3A33" w:rsidRPr="0070222A" w:rsidRDefault="001D3A33" w:rsidP="00586D28">
      <w:pPr>
        <w:autoSpaceDE w:val="0"/>
        <w:autoSpaceDN w:val="0"/>
        <w:spacing w:after="64" w:line="220" w:lineRule="exact"/>
        <w:rPr>
          <w:lang w:val="ru-RU"/>
        </w:rPr>
      </w:pPr>
    </w:p>
    <w:p w14:paraId="7358BECB" w14:textId="77777777" w:rsidR="001D3A33" w:rsidRDefault="001D3A33" w:rsidP="00586D28">
      <w:pPr>
        <w:autoSpaceDE w:val="0"/>
        <w:autoSpaceDN w:val="0"/>
        <w:spacing w:after="666" w:line="233" w:lineRule="auto"/>
      </w:pPr>
      <w:r>
        <w:rPr>
          <w:rFonts w:ascii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1D3A33" w:rsidRPr="00D9768E" w14:paraId="73C9E39E" w14:textId="77777777" w:rsidTr="00DB59EF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C77DF" w14:textId="77777777" w:rsidR="001D3A33" w:rsidRPr="00717A3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717A3E">
              <w:rPr>
                <w:sz w:val="24"/>
                <w:szCs w:val="24"/>
              </w:rPr>
              <w:br/>
            </w: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3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F75CF" w14:textId="77777777" w:rsidR="001D3A33" w:rsidRPr="00717A3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ru-RU"/>
              </w:rPr>
            </w:pP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77133" w14:textId="535D4B0C" w:rsidR="001D3A33" w:rsidRPr="00717A3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gram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Количество </w:t>
            </w:r>
            <w:r w:rsidR="00961EFF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ч</w:t>
            </w: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асов</w:t>
            </w:r>
            <w:proofErr w:type="gram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E73B0" w14:textId="77777777" w:rsidR="001D3A33" w:rsidRPr="00717A3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  <w:rPr>
                <w:sz w:val="24"/>
                <w:szCs w:val="24"/>
              </w:rPr>
            </w:pP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Дата </w:t>
            </w:r>
            <w:r w:rsidRPr="00717A3E">
              <w:rPr>
                <w:sz w:val="24"/>
                <w:szCs w:val="24"/>
              </w:rPr>
              <w:br/>
            </w: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изучения</w:t>
            </w:r>
          </w:p>
        </w:tc>
        <w:tc>
          <w:tcPr>
            <w:tcW w:w="5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90FB0" w14:textId="77777777" w:rsidR="001D3A33" w:rsidRPr="00717A3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BAA61" w14:textId="77777777" w:rsidR="001D3A33" w:rsidRPr="00717A3E" w:rsidRDefault="001D3A33" w:rsidP="00DB59E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sz w:val="24"/>
                <w:szCs w:val="24"/>
              </w:rPr>
            </w:pP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Виды, </w:t>
            </w:r>
            <w:r w:rsidRPr="00717A3E">
              <w:rPr>
                <w:sz w:val="24"/>
                <w:szCs w:val="24"/>
              </w:rPr>
              <w:br/>
            </w: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формы </w:t>
            </w:r>
            <w:r w:rsidRPr="00717A3E">
              <w:rPr>
                <w:sz w:val="24"/>
                <w:szCs w:val="24"/>
              </w:rPr>
              <w:br/>
            </w: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4241A" w14:textId="77777777" w:rsidR="001D3A33" w:rsidRPr="00717A3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  <w:rPr>
                <w:sz w:val="24"/>
                <w:szCs w:val="24"/>
              </w:rPr>
            </w:pP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Электронные </w:t>
            </w:r>
            <w:r w:rsidRPr="00717A3E">
              <w:rPr>
                <w:sz w:val="24"/>
                <w:szCs w:val="24"/>
              </w:rPr>
              <w:br/>
            </w: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(цифровые) </w:t>
            </w:r>
            <w:r w:rsidRPr="00717A3E">
              <w:rPr>
                <w:sz w:val="24"/>
                <w:szCs w:val="24"/>
              </w:rPr>
              <w:br/>
            </w: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образовательные ресурсы</w:t>
            </w:r>
          </w:p>
        </w:tc>
      </w:tr>
      <w:tr w:rsidR="001D3A33" w:rsidRPr="00D9768E" w14:paraId="720B0A1D" w14:textId="77777777" w:rsidTr="00DB59EF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0D00" w14:textId="77777777" w:rsidR="001D3A33" w:rsidRPr="00D9768E" w:rsidRDefault="001D3A33" w:rsidP="00DB59E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5825B" w14:textId="77777777" w:rsidR="001D3A33" w:rsidRPr="00D9768E" w:rsidRDefault="001D3A33" w:rsidP="00DB59E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6B03B" w14:textId="77777777" w:rsidR="001D3A33" w:rsidRPr="00717A3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717A3E">
              <w:rPr>
                <w:rFonts w:ascii="Times New Roman" w:hAnsi="Times New Roman"/>
                <w:b/>
                <w:color w:val="000000"/>
                <w:w w:val="97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392BC" w14:textId="77777777" w:rsidR="001D3A33" w:rsidRPr="00717A3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717A3E">
              <w:rPr>
                <w:rFonts w:ascii="Times New Roman" w:hAnsi="Times New Roman"/>
                <w:b/>
                <w:color w:val="000000"/>
                <w:w w:val="97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12532" w14:textId="77777777" w:rsidR="001D3A33" w:rsidRPr="00717A3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717A3E">
              <w:rPr>
                <w:rFonts w:ascii="Times New Roman" w:hAnsi="Times New Roman"/>
                <w:b/>
                <w:color w:val="000000"/>
                <w:w w:val="97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9C0C" w14:textId="77777777" w:rsidR="001D3A33" w:rsidRPr="00D9768E" w:rsidRDefault="001D3A33" w:rsidP="00DB59E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4AA1" w14:textId="77777777" w:rsidR="001D3A33" w:rsidRPr="00D9768E" w:rsidRDefault="001D3A33" w:rsidP="00DB59E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ED44" w14:textId="77777777" w:rsidR="001D3A33" w:rsidRPr="00D9768E" w:rsidRDefault="001D3A33" w:rsidP="00DB59E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F6F5" w14:textId="77777777" w:rsidR="001D3A33" w:rsidRPr="00D9768E" w:rsidRDefault="001D3A33" w:rsidP="00DB59EF"/>
        </w:tc>
      </w:tr>
      <w:tr w:rsidR="001D3A33" w:rsidRPr="00D9768E" w14:paraId="2A061CD2" w14:textId="77777777" w:rsidTr="00DB59EF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FF711" w14:textId="77777777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 1.</w:t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1D3A33" w:rsidRPr="00D9768E" w14:paraId="5AE6B7BE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C6F5E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994322" w14:textId="77777777" w:rsidR="001D3A33" w:rsidRPr="00D9768E" w:rsidRDefault="001D3A33" w:rsidP="00DB59EF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Числа от 1 до 9: различение, чтение, запись.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17553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EC24C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0D2F2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97923" w14:textId="33FD1A61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90AC7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F770C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6B97D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F1C7699" w14:textId="77777777" w:rsidTr="00DB59E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3CAD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A6E21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Единица счёта.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FCCC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F60C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1A45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43E9C" w14:textId="60D698FC" w:rsidR="001D3A33" w:rsidRPr="00D9768E" w:rsidRDefault="001D3A33" w:rsidP="00961EFF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2CC80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C1E92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D993C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101F25CE" w14:textId="77777777" w:rsidTr="00DB59E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EC9B1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C336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Счёт предметов, запись результата цифрами.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C3D9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4F9BE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1DC6F7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6BC82" w14:textId="23B7E7D2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5AABB5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A087B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A44CB2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7943104" w14:textId="77777777" w:rsidTr="00DB59EF">
        <w:trPr>
          <w:trHeight w:hRule="exact" w:val="9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9FAD9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91459" w14:textId="77777777" w:rsidR="001D3A33" w:rsidRPr="00D9768E" w:rsidRDefault="001D3A33" w:rsidP="00DB59EF">
            <w:pPr>
              <w:autoSpaceDE w:val="0"/>
              <w:autoSpaceDN w:val="0"/>
              <w:spacing w:before="66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Порядковый номер объекта при заданном порядке счёта.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E790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66541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72250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C3DA3" w14:textId="5767D06A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5899B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в парах/ группах. Формулирование ответов на вопросы: «Сколько?</w:t>
            </w:r>
            <w:proofErr w:type="gram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CCEA9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0EA95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D4E8DD7" w14:textId="77777777" w:rsidTr="00DB59EF">
        <w:trPr>
          <w:trHeight w:hRule="exact" w:val="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94CF5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A1910" w14:textId="77777777" w:rsidR="001D3A33" w:rsidRPr="00D9768E" w:rsidRDefault="001D3A33" w:rsidP="00DB59EF">
            <w:pPr>
              <w:autoSpaceDE w:val="0"/>
              <w:autoSpaceDN w:val="0"/>
              <w:spacing w:before="64" w:after="0" w:line="245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04E48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8075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E2649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FB9A1" w14:textId="44B34E4C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119C0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в парах/ группах. Формулирование ответов на вопросы: «Сколько?</w:t>
            </w:r>
            <w:proofErr w:type="gram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5A06F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89951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5A9B3729" w14:textId="77777777" w:rsidTr="00DB59E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47401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330CA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Число и цифра 0 при измерении, вычислении.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739AD6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7DB55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632A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31F25" w14:textId="2DCF80A5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E916D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DEB45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A7ACC1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5183FFBE" w14:textId="77777777" w:rsidTr="00DB59EF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011F0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DCE933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Числа в пределах 20: чтение, запись, сравнение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B082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52DC3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9915E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B5D3D" w14:textId="0C86F4EA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74AFC6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с таблицей чисел: наблюдение, установление закономерностей в расположении чисел;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804C4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B91C4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2C8DDCAF" w14:textId="77777777" w:rsidTr="00DB59EF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6F97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CEAC0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Однозначные и двузначные числа.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69B2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ABAA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754D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6C821E" w14:textId="306E669D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861BB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с таблицей чисел: наблюдение, установление закономерностей в расположении чисел;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A42E9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C5C7C6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60D5329D" w14:textId="77777777" w:rsidTr="00DB59EF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7F2AD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5AD2B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 (уменьшение) числа на несколько единиц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107B0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0C63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0758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8D40B" w14:textId="166351F4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B7F57" w14:textId="0016BD6D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в парах/ группах. Формулирование ответов на вопросы: «Сколько?</w:t>
            </w:r>
            <w:proofErr w:type="gram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Который по счёту?», «На сколько больше?», «На сколько меньше?», «Что получится, если увеличить/уменьшить количество на 1, на 2?»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1022D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D3C75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24DA4051" w14:textId="77777777" w:rsidTr="00DB59EF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3904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27BB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1BF07" w14:textId="77777777" w:rsidR="001D3A33" w:rsidRPr="00D9768E" w:rsidRDefault="001D3A33" w:rsidP="00DB59EF"/>
        </w:tc>
      </w:tr>
      <w:tr w:rsidR="001D3A33" w:rsidRPr="00D9768E" w14:paraId="783B780C" w14:textId="77777777" w:rsidTr="00DB59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235EC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 2.</w:t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  <w:tr w:rsidR="001D3A33" w:rsidRPr="00D9768E" w14:paraId="2A9F26C6" w14:textId="77777777" w:rsidTr="00DB59EF">
        <w:trPr>
          <w:trHeight w:hRule="exact" w:val="5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951F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ADA21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Длина и её измерение с помощью заданной мерки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F1CEC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56A2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6C4B2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79751" w14:textId="7B4BCAF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4C72E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Знакомство с приборами для измерения величин;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A17DC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23F31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</w:tbl>
    <w:p w14:paraId="369F49F4" w14:textId="77777777" w:rsidR="001D3A33" w:rsidRDefault="001D3A33" w:rsidP="00586D28">
      <w:pPr>
        <w:autoSpaceDE w:val="0"/>
        <w:autoSpaceDN w:val="0"/>
        <w:spacing w:after="0" w:line="14" w:lineRule="exact"/>
      </w:pPr>
    </w:p>
    <w:p w14:paraId="17E4EF2F" w14:textId="77777777" w:rsidR="001D3A33" w:rsidRDefault="001D3A33" w:rsidP="00586D28">
      <w:pPr>
        <w:sectPr w:rsidR="001D3A33">
          <w:pgSz w:w="16840" w:h="11900"/>
          <w:pgMar w:top="282" w:right="640" w:bottom="478" w:left="666" w:header="720" w:footer="720" w:gutter="0"/>
          <w:cols w:space="720" w:equalWidth="0">
            <w:col w:w="15534"/>
          </w:cols>
          <w:docGrid w:linePitch="360"/>
        </w:sectPr>
      </w:pPr>
    </w:p>
    <w:p w14:paraId="44B893DF" w14:textId="77777777" w:rsidR="001D3A33" w:rsidRDefault="001D3A33" w:rsidP="00586D2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1D3A33" w:rsidRPr="00D9768E" w14:paraId="3B107361" w14:textId="77777777" w:rsidTr="00DB59E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DBBE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DC031" w14:textId="77777777" w:rsidR="001D3A33" w:rsidRPr="00D9768E" w:rsidRDefault="001D3A33" w:rsidP="00DB59EF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Сравнение без измерения: выше — ниже, шире —уже, длиннее — короче, старше — моложе,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тяжелее — легче.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2F1A3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CF23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65AA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013E1" w14:textId="25B650F4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7717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Понимание назначения и необходимости использования величин в жизни;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883B9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23176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34D9939E" w14:textId="77777777" w:rsidTr="00DB59EF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71F4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8258F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right="720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5CA5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F9C4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A5C1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C4045" w14:textId="5E4C77C8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A3CF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Понимание назначения и необходимости использования величин в жизни;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23F94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DD4CD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54D3ECBA" w14:textId="77777777" w:rsidTr="00DB59EF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0D165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DBDA0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063DE" w14:textId="77777777" w:rsidR="001D3A33" w:rsidRPr="00D9768E" w:rsidRDefault="001D3A33" w:rsidP="00DB59EF"/>
        </w:tc>
      </w:tr>
      <w:tr w:rsidR="001D3A33" w:rsidRPr="00D9768E" w14:paraId="27D8B080" w14:textId="77777777" w:rsidTr="00DB59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D746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 3.</w:t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  <w:tr w:rsidR="001D3A33" w:rsidRPr="00D9768E" w14:paraId="552EA567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7E0B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57C0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и вычитание чисел в пределах 20.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378A0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75D6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80D7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A6E06" w14:textId="369C1703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B8817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09EC4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7798D3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2F2CB268" w14:textId="77777777" w:rsidTr="00DB59EF">
        <w:trPr>
          <w:trHeight w:hRule="exact" w:val="11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C3695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6EDFD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</w:t>
            </w:r>
          </w:p>
          <w:p w14:paraId="71B4C020" w14:textId="77777777" w:rsidR="001D3A33" w:rsidRPr="00D9768E" w:rsidRDefault="001D3A33" w:rsidP="00DB59EF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Таблица сложения. Переместительное свойство сложения.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B74D3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D9D65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BDDE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C687E" w14:textId="03A452B4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17C7F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1DBFE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18088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26606074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500D1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D453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623E7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C409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6C6F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C7B20" w14:textId="52057D02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C62B3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35254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A5089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F94D888" w14:textId="77777777" w:rsidTr="00DB59EF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0FCF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5336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Неизвестное слагаемое.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19536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62B8E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1D900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72A777" w14:textId="3799A9B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F5220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Моделирование. Иллюстрация с помощью предметной модели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переместительного свойства сложения, способа нахождения неизвестного слагаемого. Под руководством педагога выполнение счёта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использованием заданной единицы счёта;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E83EA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7B699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4CD4E6AC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3C827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245A1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Сложение одинаковых слагаемых. Счёт по 2,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  3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, по 5.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5F39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E3030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B567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1C3F7" w14:textId="1D10B23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7AA4D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D486E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0727C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227FB213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2365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B89F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Прибавление и вычитание нуля.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97557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780E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7989F1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DC2D6" w14:textId="2491AE91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184EE1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6DDFD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EFAFD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C8454B" w14:paraId="646C2517" w14:textId="77777777" w:rsidTr="00DB59EF">
        <w:trPr>
          <w:trHeight w:hRule="exact" w:val="13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F478A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83B4B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и вычитание чисел без перехода и с переходом через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9794FE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BD21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7223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81609" w14:textId="03E2A834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220EC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D5ECC8" w14:textId="77777777" w:rsidR="001D3A33" w:rsidRPr="00D9768E" w:rsidRDefault="001D3A33" w:rsidP="00DB59E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96FA0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uchi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resh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edu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1D3A33" w:rsidRPr="00D9768E" w14:paraId="1C40E15D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D7C6A3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C288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Вычисление суммы, разности трёх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C215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8771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EE303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7C294" w14:textId="295B76DC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09576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2A6B5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25B99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32C3B262" w14:textId="77777777" w:rsidTr="00DB59EF">
        <w:trPr>
          <w:trHeight w:hRule="exact" w:val="32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26C07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707B5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48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F8951" w14:textId="77777777" w:rsidR="001D3A33" w:rsidRPr="00D9768E" w:rsidRDefault="001D3A33" w:rsidP="00DB59EF"/>
        </w:tc>
      </w:tr>
    </w:tbl>
    <w:p w14:paraId="189F17CB" w14:textId="77777777" w:rsidR="001D3A33" w:rsidRDefault="001D3A33" w:rsidP="00586D28">
      <w:pPr>
        <w:autoSpaceDE w:val="0"/>
        <w:autoSpaceDN w:val="0"/>
        <w:spacing w:after="0" w:line="14" w:lineRule="exact"/>
      </w:pPr>
    </w:p>
    <w:p w14:paraId="2A609772" w14:textId="77777777" w:rsidR="001D3A33" w:rsidRDefault="001D3A33" w:rsidP="00586D28">
      <w:pPr>
        <w:sectPr w:rsidR="001D3A33">
          <w:pgSz w:w="16840" w:h="11900"/>
          <w:pgMar w:top="284" w:right="640" w:bottom="304" w:left="666" w:header="720" w:footer="720" w:gutter="0"/>
          <w:cols w:space="720" w:equalWidth="0">
            <w:col w:w="15534"/>
          </w:cols>
          <w:docGrid w:linePitch="360"/>
        </w:sectPr>
      </w:pPr>
    </w:p>
    <w:p w14:paraId="569EBBF1" w14:textId="77777777" w:rsidR="001D3A33" w:rsidRDefault="001D3A33" w:rsidP="00586D2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1D3A33" w:rsidRPr="00D9768E" w14:paraId="78C955CA" w14:textId="77777777" w:rsidTr="00DB59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CE9FD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 4.</w:t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  <w:tr w:rsidR="001D3A33" w:rsidRPr="00D9768E" w14:paraId="38A723FE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ED202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6E55C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Текстовая задача: структурные элементы, составление текстовой задачи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  образцу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9E3E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9A4F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B1FA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93349" w14:textId="22B571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16285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D5604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9BF27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61AAE83F" w14:textId="77777777" w:rsidTr="00DB59EF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CA59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A1F73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5473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A951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5D04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4B7A4" w14:textId="25CEAE0F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60C16" w14:textId="77777777" w:rsidR="001D3A33" w:rsidRPr="00D9768E" w:rsidRDefault="001D3A33" w:rsidP="00DB59E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описание словами и с помощью предметной модели сюжетной ситуации и математическогоотношения. Иллюстрация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A650E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3CBB6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69C21602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C9EA3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EC6AE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8D79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41958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D1C1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C4187" w14:textId="083C620A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AAC57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24658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1756A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C8454B" w14:paraId="451A26EF" w14:textId="77777777" w:rsidTr="00DB59EF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334E6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14428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07BE3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D86A3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2E68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5244D9" w14:textId="0F89C565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80C13" w14:textId="77777777" w:rsidR="001D3A33" w:rsidRPr="00D9768E" w:rsidRDefault="001D3A33" w:rsidP="00DB59E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 Обобщение представлений о текстовых задачах, решаемых с помощью действий сложения и вычитания («на сколько больше/меньше», «сколько всего», «сколь-ко осталось»). Различение текста и текстовой задачи, представленного в текстовой задаче;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текста задачи и её модели;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описание словами и с помощью предметной модели сюжетной ситуации и математическогоотношения. Иллюстрация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42D89" w14:textId="77777777" w:rsidR="001D3A33" w:rsidRPr="00D9768E" w:rsidRDefault="001D3A33" w:rsidP="00DB59E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3CBB2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uchi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resh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edu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1D3A33" w:rsidRPr="00D9768E" w14:paraId="2997DD8B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46C4E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B98C5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Обнаружение недостающего элемента задачи, дополнение текста задачи числовыми данными (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  иллюстрации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, смыслу задачи, её решению).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08C6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6B578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C679A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F62D4" w14:textId="33666A2A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F175C" w14:textId="77777777" w:rsidR="001D3A33" w:rsidRPr="00961EFF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Обобщение представлений о текстовых задачах, решаемых с помощью действий сложения и вычитания («на сколько больше/меньше», «сколько всего», «сколь-ко осталось»). </w:t>
            </w:r>
            <w:r w:rsidRPr="00961EFF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Различение текста и текстовой задачи, представленного в текстовой задаче;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0150C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411B3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6202E645" w14:textId="77777777" w:rsidTr="00DB59EF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1ADBFD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763F1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26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0434F" w14:textId="77777777" w:rsidR="001D3A33" w:rsidRPr="00D9768E" w:rsidRDefault="001D3A33" w:rsidP="00DB59EF"/>
        </w:tc>
      </w:tr>
      <w:tr w:rsidR="001D3A33" w:rsidRPr="00C8454B" w14:paraId="169CB2C6" w14:textId="77777777" w:rsidTr="00DB59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8C43A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и  геометрические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фигуры</w:t>
            </w:r>
          </w:p>
        </w:tc>
      </w:tr>
      <w:tr w:rsidR="001D3A33" w:rsidRPr="00D9768E" w14:paraId="0DD5AFC0" w14:textId="77777777" w:rsidTr="00DB59EF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3174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07488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Расположение предметов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и  объектов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на плоскости, в  пространстве: слева/справа, сверху/снизу, между; установление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пространственных отношений.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233D4D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3A02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377F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D43D9" w14:textId="7B03A91E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0B9DF" w14:textId="77777777" w:rsidR="001D3A33" w:rsidRPr="00961EFF" w:rsidRDefault="001D3A33" w:rsidP="00DB59EF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пространстве и на плоскости (классной доски, листа бумаги, страницы учебника и т. д.). </w:t>
            </w:r>
            <w:r w:rsidRPr="00961EFF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Установление направления, прокладывание маршрута;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768EB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0CF18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6546E51F" w14:textId="77777777" w:rsidTr="00DB59EF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41F08" w14:textId="77777777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75E48" w14:textId="77777777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Распознавание объекта и его отражения.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8CAF8" w14:textId="77777777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F6BA1" w14:textId="77777777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0C9BE" w14:textId="77777777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85816" w14:textId="567BD843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A82A91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5F024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A6B64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0D7D14BB" w14:textId="77777777" w:rsidTr="00DB59EF">
        <w:trPr>
          <w:trHeight w:hRule="exact" w:val="5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0B199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A2488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84941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EFFE8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C3115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3EF9B" w14:textId="68245FA0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C0C9D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CADD0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4E90B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</w:tbl>
    <w:p w14:paraId="1290F339" w14:textId="77777777" w:rsidR="001D3A33" w:rsidRDefault="001D3A33" w:rsidP="00586D28">
      <w:pPr>
        <w:autoSpaceDE w:val="0"/>
        <w:autoSpaceDN w:val="0"/>
        <w:spacing w:after="0" w:line="14" w:lineRule="exact"/>
      </w:pPr>
    </w:p>
    <w:p w14:paraId="5DCF8867" w14:textId="77777777" w:rsidR="001D3A33" w:rsidRDefault="001D3A33" w:rsidP="00586D28">
      <w:pPr>
        <w:sectPr w:rsidR="001D3A33">
          <w:pgSz w:w="16840" w:h="11900"/>
          <w:pgMar w:top="284" w:right="640" w:bottom="670" w:left="666" w:header="720" w:footer="720" w:gutter="0"/>
          <w:cols w:space="720" w:equalWidth="0">
            <w:col w:w="15534"/>
          </w:cols>
          <w:docGrid w:linePitch="360"/>
        </w:sectPr>
      </w:pPr>
    </w:p>
    <w:p w14:paraId="7DB0C82E" w14:textId="77777777" w:rsidR="001D3A33" w:rsidRDefault="001D3A33" w:rsidP="00586D2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1D3A33" w:rsidRPr="00D9768E" w14:paraId="04D07835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C9B1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6063C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A1FE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8197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6F8C6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2A364" w14:textId="56755C6F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2F68B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8E35A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6B7A7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E8AFBA6" w14:textId="77777777" w:rsidTr="00DB59EF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04A5E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1CC12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Длина стороны 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E92CD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2882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E3D86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8829E" w14:textId="6F67E9F5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7CDC0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D1D3C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76283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049D8439" w14:textId="77777777" w:rsidTr="00DB59E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51B1F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E4C00" w14:textId="77777777" w:rsidR="001D3A33" w:rsidRPr="00D9768E" w:rsidRDefault="001D3A33" w:rsidP="00DB59EF">
            <w:pPr>
              <w:autoSpaceDE w:val="0"/>
              <w:autoSpaceDN w:val="0"/>
              <w:spacing w:before="74" w:after="0" w:line="245" w:lineRule="auto"/>
              <w:ind w:left="72" w:right="720"/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Изображение 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690BD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B7C5A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E4C6E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6F997" w14:textId="008761D4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209B2" w14:textId="77777777" w:rsidR="001D3A33" w:rsidRPr="00D9768E" w:rsidRDefault="001D3A33" w:rsidP="00DB59EF">
            <w:pPr>
              <w:autoSpaceDE w:val="0"/>
              <w:autoSpaceDN w:val="0"/>
              <w:spacing w:before="74" w:after="0" w:line="25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AC49C" w14:textId="77777777" w:rsidR="001D3A33" w:rsidRPr="00D9768E" w:rsidRDefault="001D3A33" w:rsidP="00DB59EF">
            <w:pPr>
              <w:autoSpaceDE w:val="0"/>
              <w:autoSpaceDN w:val="0"/>
              <w:spacing w:before="74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5716E" w14:textId="77777777" w:rsidR="001D3A33" w:rsidRPr="00D9768E" w:rsidRDefault="001D3A33" w:rsidP="00DB59EF">
            <w:pPr>
              <w:autoSpaceDE w:val="0"/>
              <w:autoSpaceDN w:val="0"/>
              <w:spacing w:before="74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3F35F9E9" w14:textId="77777777" w:rsidTr="00DB59EF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62A8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AD3E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22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175EE" w14:textId="77777777" w:rsidR="001D3A33" w:rsidRPr="00D9768E" w:rsidRDefault="001D3A33" w:rsidP="00DB59EF"/>
        </w:tc>
      </w:tr>
      <w:tr w:rsidR="001D3A33" w:rsidRPr="00D9768E" w14:paraId="54CCAFF3" w14:textId="77777777" w:rsidTr="00DB59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1404E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 6.</w:t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1D3A33" w:rsidRPr="00D9768E" w14:paraId="386E4609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6DF48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30BD7A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Сбор данных об объекте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  образцу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.</w:t>
            </w:r>
          </w:p>
          <w:p w14:paraId="38E1AF83" w14:textId="77777777" w:rsidR="001D3A33" w:rsidRPr="00D9768E" w:rsidRDefault="001D3A33" w:rsidP="00DB59EF">
            <w:pPr>
              <w:autoSpaceDE w:val="0"/>
              <w:autoSpaceDN w:val="0"/>
              <w:spacing w:before="18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Характеристики объекта, группы объектов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(количество, форма, размер); выбор предметов по образцу (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  заданным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признакам).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7054A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2B36A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9A09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23B03" w14:textId="64C0C560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EB5A2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AF5FE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C1214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37B0DF90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186A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7E57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Группировка объектов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  заданному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признаку.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C2CC1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DA61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92F6D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D1A20" w14:textId="5260D90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019EF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Работа с наглядностью — рисунками, содержащими математическую информацию. Формулирование вопросов и ответов по рисунку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(иллюстрации, модели). Упорядочение математических объектов с опорой на рисунок, сюжетную ситуацию и пр.;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FDDA2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67AC6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58A5FAEB" w14:textId="77777777" w:rsidTr="00DB59EF">
        <w:trPr>
          <w:trHeight w:hRule="exact"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D64C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906C2E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Закономерность в ряду заданных объектов: её обнаружение, продолжение ряда.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2EF8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C37E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990BA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C5575" w14:textId="6872CF16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75A7E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Наблюдение за числами в окружающем мире, описание словами наблюдаемых фактов, закономерностей;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790AD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363542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394F427" w14:textId="77777777" w:rsidTr="00DB59E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97F052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B69A8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Верные (истинные)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и  неверные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13336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68F02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92B3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24AEC" w14:textId="177F6E43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0F348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логической конструкцией «Если </w:t>
            </w:r>
            <w:proofErr w:type="gram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… ,</w:t>
            </w:r>
            <w:proofErr w:type="gram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 то …».Верно или неверно: формулирование и проверка предложения;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21029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2E12A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2B06F2AE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676B96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73739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Чтение таблицы (содержащей не более четырёх данных); извлечение данного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из  строки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, столбца; внесение одного-двух данных в таблицу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E8ED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A1E1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0AE8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4FD11" w14:textId="0EB5D011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D1E3C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DD251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A4430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3354A03" w14:textId="77777777" w:rsidTr="00DB59EF">
        <w:trPr>
          <w:trHeight w:hRule="exact" w:val="9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8BFD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3C77D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8C4FA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977FE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D4EE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C9931E" w14:textId="6FFBD9D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DC882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1D833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00679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</w:tbl>
    <w:p w14:paraId="5E65512B" w14:textId="77777777" w:rsidR="001D3A33" w:rsidRDefault="001D3A33" w:rsidP="00586D28">
      <w:pPr>
        <w:autoSpaceDE w:val="0"/>
        <w:autoSpaceDN w:val="0"/>
        <w:spacing w:after="0" w:line="14" w:lineRule="exact"/>
      </w:pPr>
    </w:p>
    <w:p w14:paraId="6FE7D707" w14:textId="77777777" w:rsidR="001D3A33" w:rsidRDefault="001D3A33" w:rsidP="00586D28">
      <w:pPr>
        <w:sectPr w:rsidR="001D3A33">
          <w:pgSz w:w="16840" w:h="11900"/>
          <w:pgMar w:top="284" w:right="640" w:bottom="1440" w:left="666" w:header="720" w:footer="720" w:gutter="0"/>
          <w:cols w:space="720" w:equalWidth="0">
            <w:col w:w="15534"/>
          </w:cols>
          <w:docGrid w:linePitch="360"/>
        </w:sectPr>
      </w:pPr>
    </w:p>
    <w:p w14:paraId="2C3123C7" w14:textId="77777777" w:rsidR="001D3A33" w:rsidRDefault="001D3A33" w:rsidP="00586D2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1D3A33" w:rsidRPr="00D9768E" w14:paraId="6E45B70E" w14:textId="77777777" w:rsidTr="00DB59EF">
        <w:trPr>
          <w:trHeight w:hRule="exact" w:val="43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6430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79860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Выполнение 1—3-шаговых инструкций,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связанных с вычислениями, измерением длины, построением 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D7383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5643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2AD7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537AB" w14:textId="2BE0F9C1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596FA" w14:textId="77777777" w:rsidR="001D3A33" w:rsidRPr="00D9768E" w:rsidRDefault="001D3A33" w:rsidP="00DB59E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числами в окружающем мире, описание словами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наблюдаемых фактов, закономерностей;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книге, на странице учебника, использование изученных терминов для описания положениярисунка, числа, задания и пр. на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странице, на листе бумаги;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Работа с наглядностью — рисунками, содержащими математическую информацию. Формулирование вопросов и ответов по рисунку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(иллюстрации, модели). Упорядочение математических объектов с опорой на рисунок, сюжетную ситуацию и пр.;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составление предложений,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характеризующих положение одного предмета относительно другого.</w:t>
            </w:r>
          </w:p>
          <w:p w14:paraId="472DD853" w14:textId="77777777" w:rsidR="001D3A33" w:rsidRPr="00D9768E" w:rsidRDefault="001D3A33" w:rsidP="00DB59EF">
            <w:pPr>
              <w:autoSpaceDE w:val="0"/>
              <w:autoSpaceDN w:val="0"/>
              <w:spacing w:before="18" w:after="0" w:line="254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отношения («больше», «меньше», «равно»),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переместительное свойство сложения;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логической конструкцией «Если </w:t>
            </w:r>
            <w:proofErr w:type="gram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… ,</w:t>
            </w:r>
            <w:proofErr w:type="gram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 то …».Верно или неверно: формулирование и проверка предложения;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D0CA62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0F077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0BDE6B5A" w14:textId="77777777" w:rsidTr="00DB59EF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C8C46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E1A6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19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75AAC" w14:textId="77777777" w:rsidR="001D3A33" w:rsidRPr="00D9768E" w:rsidRDefault="001D3A33" w:rsidP="00DB59EF"/>
        </w:tc>
      </w:tr>
      <w:tr w:rsidR="001D3A33" w:rsidRPr="00D9768E" w14:paraId="25B0C694" w14:textId="77777777" w:rsidTr="00DB59EF">
        <w:trPr>
          <w:trHeight w:hRule="exact" w:val="350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920A0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59E86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F5305" w14:textId="77777777" w:rsidR="001D3A33" w:rsidRPr="00D9768E" w:rsidRDefault="001D3A33" w:rsidP="00DB59EF"/>
        </w:tc>
      </w:tr>
      <w:tr w:rsidR="001D3A33" w:rsidRPr="00D9768E" w14:paraId="57940EBE" w14:textId="77777777" w:rsidTr="00DB59EF">
        <w:trPr>
          <w:trHeight w:hRule="exact" w:val="32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ED47D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EA8624" w14:textId="77777777" w:rsidR="001D3A33" w:rsidRPr="00155BA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65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8FEE6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7A615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8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B3605" w14:textId="77777777" w:rsidR="001D3A33" w:rsidRPr="00D9768E" w:rsidRDefault="001D3A33" w:rsidP="00DB59EF"/>
        </w:tc>
      </w:tr>
    </w:tbl>
    <w:p w14:paraId="66068050" w14:textId="77777777" w:rsidR="001D3A33" w:rsidRDefault="001D3A33" w:rsidP="00586D28">
      <w:pPr>
        <w:autoSpaceDE w:val="0"/>
        <w:autoSpaceDN w:val="0"/>
        <w:spacing w:after="0" w:line="14" w:lineRule="exact"/>
      </w:pPr>
    </w:p>
    <w:p w14:paraId="22757AF2" w14:textId="77777777" w:rsidR="001D3A33" w:rsidRDefault="001D3A33" w:rsidP="00586D28">
      <w:pPr>
        <w:sectPr w:rsidR="001D3A33">
          <w:pgSz w:w="16840" w:h="11900"/>
          <w:pgMar w:top="284" w:right="640" w:bottom="1440" w:left="666" w:header="720" w:footer="720" w:gutter="0"/>
          <w:cols w:space="720" w:equalWidth="0">
            <w:col w:w="15534"/>
          </w:cols>
          <w:docGrid w:linePitch="360"/>
        </w:sectPr>
      </w:pPr>
    </w:p>
    <w:p w14:paraId="0FFA4F63" w14:textId="77777777" w:rsidR="001D3A33" w:rsidRDefault="001D3A33" w:rsidP="00586D28">
      <w:pPr>
        <w:autoSpaceDE w:val="0"/>
        <w:autoSpaceDN w:val="0"/>
        <w:spacing w:after="78" w:line="220" w:lineRule="exact"/>
      </w:pPr>
    </w:p>
    <w:p w14:paraId="10C448A8" w14:textId="77777777" w:rsidR="001D3A33" w:rsidRDefault="001D3A33" w:rsidP="00586D28">
      <w:pPr>
        <w:autoSpaceDE w:val="0"/>
        <w:autoSpaceDN w:val="0"/>
        <w:spacing w:after="320" w:line="230" w:lineRule="auto"/>
      </w:pPr>
      <w:r>
        <w:rPr>
          <w:rFonts w:ascii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576"/>
        <w:gridCol w:w="3144"/>
        <w:gridCol w:w="734"/>
        <w:gridCol w:w="1620"/>
        <w:gridCol w:w="1668"/>
        <w:gridCol w:w="1574"/>
        <w:gridCol w:w="1574"/>
      </w:tblGrid>
      <w:tr w:rsidR="00D37D6C" w:rsidRPr="00D9768E" w14:paraId="11041876" w14:textId="77777777" w:rsidTr="00D37D6C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417A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bookmarkStart w:id="2" w:name="_Hlk138443305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  <w:r w:rsidRPr="00D9768E">
              <w:br/>
            </w:r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BDAC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4C2D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791A" w14:textId="27EC21A1" w:rsidR="00D37D6C" w:rsidRPr="00D37D6C" w:rsidRDefault="00D37D6C" w:rsidP="00DB59E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57F5E" w14:textId="0FFC40F4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 xml:space="preserve">Виды, </w:t>
            </w:r>
            <w:r w:rsidRPr="00D9768E">
              <w:br/>
            </w:r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 xml:space="preserve">формы </w:t>
            </w:r>
            <w:r w:rsidRPr="00D9768E">
              <w:br/>
            </w:r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D37D6C" w:rsidRPr="00D9768E" w14:paraId="4112B4C8" w14:textId="77777777" w:rsidTr="00D37D6C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1C24" w14:textId="77777777" w:rsidR="00D37D6C" w:rsidRPr="00D9768E" w:rsidRDefault="00D37D6C" w:rsidP="00DB59EF"/>
        </w:tc>
        <w:tc>
          <w:tcPr>
            <w:tcW w:w="3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7089" w14:textId="77777777" w:rsidR="00D37D6C" w:rsidRPr="00D9768E" w:rsidRDefault="00D37D6C" w:rsidP="00DB59EF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1215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9043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2696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A080" w14:textId="77777777" w:rsidR="00D37D6C" w:rsidRPr="00D9768E" w:rsidRDefault="00D37D6C" w:rsidP="00DB59EF"/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1E8B" w14:textId="52B6B795" w:rsidR="00D37D6C" w:rsidRPr="00D9768E" w:rsidRDefault="00D37D6C" w:rsidP="00DB59EF"/>
        </w:tc>
      </w:tr>
      <w:tr w:rsidR="00D37D6C" w:rsidRPr="00D9768E" w14:paraId="38E94CF9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E20E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19D0F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Число и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цифра 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2F91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A49A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99B1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91F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05E2A" w14:textId="0DF3326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13E38818" w14:textId="77777777" w:rsidTr="00D37D6C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AAC85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94FC6" w14:textId="77777777" w:rsidR="00D37D6C" w:rsidRPr="00D9768E" w:rsidRDefault="00D37D6C" w:rsidP="00DB59EF">
            <w:pPr>
              <w:autoSpaceDE w:val="0"/>
              <w:autoSpaceDN w:val="0"/>
              <w:spacing w:before="100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Число и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цифра 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61029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6B555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75FCF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F879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47F088" w14:textId="534BE188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66CBCE94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8CFC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7843E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Число и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цифра 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1929E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91B4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8012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370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FCA2C" w14:textId="2FA3FA2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16EC0E26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0E06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CB033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Число и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цифра 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B0488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B3F2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1B7E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D93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D622C" w14:textId="4F683D7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1F130FDC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E78B5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86F26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Число и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цифра 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D050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5EF6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5DF57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B6E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93354" w14:textId="2DDFD40D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229A7BEA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4257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2D3491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9: различение, чтение, запись. Числа 1 - 5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69AA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8F6B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E1E8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275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5BEED" w14:textId="0E34E238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38055DAB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90967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99154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Число и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цифра 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8F02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2ABB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25C4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CC1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9977D" w14:textId="620CA91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1F620E74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738F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25A3E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Число и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цифра 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CBA9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E0F7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31AF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9B17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E1394" w14:textId="24A7685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77111BFB" w14:textId="77777777" w:rsidTr="00D37D6C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12B0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C1F1A" w14:textId="77777777" w:rsidR="00D37D6C" w:rsidRPr="00D9768E" w:rsidRDefault="00D37D6C" w:rsidP="00DB59EF">
            <w:pPr>
              <w:autoSpaceDE w:val="0"/>
              <w:autoSpaceDN w:val="0"/>
              <w:spacing w:before="98" w:after="0" w:line="274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Число и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цифра 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222C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2E041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EC1B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702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20A970" w14:textId="1CFAB58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37D6C" w:rsidRPr="00D9768E" w14:paraId="1B2F374A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B546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20D19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Число и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D407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EDA8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2BAA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9DC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61F66" w14:textId="3364806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316667FE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8E44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B56AF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9: различение, чтение, запись. Числа 6 - 9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9430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D3A0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87501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631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2C542" w14:textId="2D1885A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4C8EB6AD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04E3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5971B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2BBB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97BA8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B106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398F" w14:textId="77777777" w:rsidR="00D37D6C" w:rsidRPr="00D9768E" w:rsidRDefault="00D37D6C" w:rsidP="00DB59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EDA04" w14:textId="5C030449" w:rsidR="00D37D6C" w:rsidRPr="00D9768E" w:rsidRDefault="00D37D6C" w:rsidP="00DB59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Письменный </w:t>
            </w:r>
            <w:r w:rsidRPr="00D9768E">
              <w:tab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контроль;</w:t>
            </w:r>
          </w:p>
        </w:tc>
      </w:tr>
      <w:tr w:rsidR="00D37D6C" w:rsidRPr="00D9768E" w14:paraId="0F7E2190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2E1E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1AA6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Единица счёта.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12BD1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D9B8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74B1B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F64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A97CB" w14:textId="6E55295E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6A26DB50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A4A7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8413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Единица счёта. Десяток.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B215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9F2C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3614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17D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0EAA7" w14:textId="0F94063D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2264BE3E" w14:textId="77777777" w:rsidTr="00D37D6C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87350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CA972" w14:textId="77777777" w:rsidR="00D37D6C" w:rsidRPr="00D9768E" w:rsidRDefault="00D37D6C" w:rsidP="00952595">
            <w:pPr>
              <w:autoSpaceDE w:val="0"/>
              <w:autoSpaceDN w:val="0"/>
              <w:spacing w:after="0" w:line="262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Счёт предметов, запись результата цифрами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D24BF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7A547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C723A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D449" w14:textId="77777777" w:rsidR="00D37D6C" w:rsidRPr="00D9768E" w:rsidRDefault="00D37D6C" w:rsidP="00952595">
            <w:pPr>
              <w:autoSpaceDE w:val="0"/>
              <w:autoSpaceDN w:val="0"/>
              <w:spacing w:after="0" w:line="262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6DEFA" w14:textId="305F9076" w:rsidR="00D37D6C" w:rsidRPr="00D9768E" w:rsidRDefault="00D37D6C" w:rsidP="00952595">
            <w:pPr>
              <w:autoSpaceDE w:val="0"/>
              <w:autoSpaceDN w:val="0"/>
              <w:spacing w:after="0" w:line="262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D37D6C" w:rsidRPr="00D9768E" w14:paraId="6B584E90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30474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E9BE6" w14:textId="77777777" w:rsidR="00D37D6C" w:rsidRPr="00D9768E" w:rsidRDefault="00D37D6C" w:rsidP="00952595">
            <w:pPr>
              <w:autoSpaceDE w:val="0"/>
              <w:autoSpaceDN w:val="0"/>
              <w:spacing w:after="0" w:line="262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номер объекта при заданном порядке счёта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FA483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72D41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FCD3C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EC71" w14:textId="77777777" w:rsidR="00D37D6C" w:rsidRPr="00D9768E" w:rsidRDefault="00D37D6C" w:rsidP="00952595">
            <w:pPr>
              <w:autoSpaceDE w:val="0"/>
              <w:autoSpaceDN w:val="0"/>
              <w:spacing w:after="0" w:line="262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39357" w14:textId="751DD10E" w:rsidR="00D37D6C" w:rsidRPr="00D9768E" w:rsidRDefault="00D37D6C" w:rsidP="00952595">
            <w:pPr>
              <w:autoSpaceDE w:val="0"/>
              <w:autoSpaceDN w:val="0"/>
              <w:spacing w:after="0" w:line="262" w:lineRule="auto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</w:t>
            </w:r>
          </w:p>
        </w:tc>
      </w:tr>
      <w:tr w:rsidR="00D37D6C" w:rsidRPr="00D9768E" w14:paraId="560DE527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AE1F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BEA71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right="864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по количеству: больше, меньше, столько же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DDAD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1A2F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5489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2A7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BE06F" w14:textId="1020635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</w:t>
            </w:r>
          </w:p>
        </w:tc>
      </w:tr>
      <w:tr w:rsidR="00D37D6C" w:rsidRPr="00D9768E" w14:paraId="1311A57D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CF96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90EBA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групп предметов по количеству: больше, меньше, столько же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6F0D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1C72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1668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993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E18FE" w14:textId="205BE8E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</w:t>
            </w:r>
          </w:p>
        </w:tc>
      </w:tr>
      <w:tr w:rsidR="00D37D6C" w:rsidRPr="00D9768E" w14:paraId="6299FF74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65E6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FDBB9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 цифра 0 при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измерении, вычислении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7D274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92EF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C18A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560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DB232" w14:textId="355FA388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77995A13" w14:textId="77777777" w:rsidTr="00D37D6C">
        <w:trPr>
          <w:trHeight w:hRule="exact" w:val="13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9F66F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FCC60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 цифра 0 при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измерении, вычислении.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066B9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1BDF9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1A91D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0EB5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BAF1B" w14:textId="011D08D2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512CF79E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217EB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811F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20: чтение, запись, сравнение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633D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02D7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C8D4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E5A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33A35" w14:textId="4E89109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4B9EB4D2" w14:textId="77777777" w:rsidTr="00D37D6C">
        <w:trPr>
          <w:trHeight w:hRule="exact" w:val="10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4459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8F4A0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20: чтение, запись, сравнение.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734D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347E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AC91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002A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5D73B" w14:textId="1CCCD4E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349DF623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BB39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75260E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двузначные числа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1D97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1EB5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EAC3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830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2EFFF" w14:textId="7643642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16CD048C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85F2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81F9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двузначные числа.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16A7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EBD1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9BF8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957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5CBEB" w14:textId="5B60AE8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27916C3D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34381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7A96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числа на несколько единиц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AF4B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9F21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8E9E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C387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FEF6F" w14:textId="5BB5B118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739F4765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21DC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C346E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числа на несколько единиц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4261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6412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E7E9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735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BB805" w14:textId="15F4FBC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743838E1" w14:textId="77777777" w:rsidTr="00D37D6C">
        <w:trPr>
          <w:trHeight w:hRule="exact" w:val="13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2D4A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49E8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259B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79B1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4A4D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D21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D48A1" w14:textId="1F354C2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22170AE2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AFB4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605FD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и её измерение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заданной мерки. Длиннее. Короче.</w:t>
            </w:r>
          </w:p>
          <w:p w14:paraId="1210B426" w14:textId="77777777" w:rsidR="00D37D6C" w:rsidRPr="00D9768E" w:rsidRDefault="00D37D6C" w:rsidP="00DB59EF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 по длине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BC56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0278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A3C1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61F4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6BB2A" w14:textId="32A60A4E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37D6C" w:rsidRPr="00D9768E" w14:paraId="14D8810F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944A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BE8F4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и её измерение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помощью заданной мерки.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49F2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A4BB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7C6A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500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354C9" w14:textId="654B224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37D6C" w:rsidRPr="00D9768E" w14:paraId="14592F77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BCE5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882B7D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Длина и её измерение с помощью заданной мерки.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9174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DDEF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5FBF7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C6F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82325" w14:textId="39005D9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</w:tr>
      <w:tr w:rsidR="00D37D6C" w:rsidRPr="00D9768E" w14:paraId="1EEFC6F3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EA6C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D1AD49" w14:textId="77777777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короче, старше— моложе, тяжелее — легче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1A6C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90C2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73C31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CE1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B63C8" w14:textId="37C4F2C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37D6C" w:rsidRPr="00D9768E" w14:paraId="2F126314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0233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3744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1BC4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302DB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64AA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1F8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5C5D0" w14:textId="6F6B815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3824C995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6FB7A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657A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Единицы длины: дециметр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BD08B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4420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5CF7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331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17866" w14:textId="4BBE3CF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37D6C" w:rsidRPr="00D9768E" w14:paraId="5EF8B9B9" w14:textId="77777777" w:rsidTr="00D37D6C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61B8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A6E3E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ними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431E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ACAD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4CA8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855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C1697C" w14:textId="7FF6842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499A0821" w14:textId="77777777" w:rsidTr="00D37D6C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9DBD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7323E4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длины: сантиметр, дециметр.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34AD6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E395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B8DE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6A8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65A11" w14:textId="4CBE4AE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59C519EA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6BE8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38AB3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690C68B1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вида □ + 1, □ –1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92BB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FB88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77FE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834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CF1CC" w14:textId="5741F61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1AF5ACF2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01B0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A6A8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38F6C9A4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Вычисления вида □ + 2, □ –2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25C5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C4AB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A5C3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6AE0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B0118" w14:textId="14DC34F6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021B91DD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86E5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EFDA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3A4643B7" w14:textId="77777777" w:rsidR="00D37D6C" w:rsidRPr="00D9768E" w:rsidRDefault="00D37D6C" w:rsidP="00DB59EF">
            <w:pPr>
              <w:autoSpaceDE w:val="0"/>
              <w:autoSpaceDN w:val="0"/>
              <w:spacing w:before="72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Вычисления вида □ + 3, □ –3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09EF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F619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0B5D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BF03" w14:textId="77777777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33EC3" w14:textId="15590558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</w:p>
        </w:tc>
      </w:tr>
      <w:tr w:rsidR="00D37D6C" w:rsidRPr="00D9768E" w14:paraId="74BE3E9D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788A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23F7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4348BBA0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Вычисления вида □ + 4, □ –4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2C06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C93C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EEB8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B6F6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D20C0" w14:textId="036298DB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3000F48E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4F73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40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C94EE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122A3ECA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146"/>
              <w:jc w:val="both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Сложение и вычитание вида□ + 5, □ + 6, □ + 7, □ + 8, □ + 9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7741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CA23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8038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1CDF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112F4" w14:textId="160DFE6B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</w:p>
        </w:tc>
      </w:tr>
      <w:tr w:rsidR="00D37D6C" w:rsidRPr="00D9768E" w14:paraId="1E03EB8D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2C43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0" w:type="auto"/>
              <w:tblInd w:w="6" w:type="dxa"/>
              <w:tblLayout w:type="fixed"/>
              <w:tblLook w:val="00A0" w:firstRow="1" w:lastRow="0" w:firstColumn="1" w:lastColumn="0" w:noHBand="0" w:noVBand="0"/>
            </w:tblPr>
            <w:tblGrid>
              <w:gridCol w:w="3144"/>
              <w:gridCol w:w="734"/>
              <w:gridCol w:w="1620"/>
              <w:gridCol w:w="1668"/>
              <w:gridCol w:w="1236"/>
              <w:gridCol w:w="1574"/>
            </w:tblGrid>
            <w:tr w:rsidR="00D37D6C" w:rsidRPr="00D9768E" w14:paraId="5C89CC1D" w14:textId="77777777" w:rsidTr="00DB59EF">
              <w:trPr>
                <w:trHeight w:hRule="exact" w:val="1836"/>
              </w:trPr>
              <w:tc>
                <w:tcPr>
                  <w:tcW w:w="3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14:paraId="781EBA56" w14:textId="77777777" w:rsidR="00D37D6C" w:rsidRPr="00D9768E" w:rsidRDefault="00D37D6C" w:rsidP="00DB59EF">
                  <w:pPr>
                    <w:autoSpaceDE w:val="0"/>
                    <w:autoSpaceDN w:val="0"/>
                    <w:spacing w:before="98" w:after="0" w:line="262" w:lineRule="auto"/>
                    <w:ind w:left="72" w:right="576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Сложение и вычитание чисел в пределах 20.</w:t>
                  </w:r>
                </w:p>
                <w:p w14:paraId="4DDF6A34" w14:textId="77777777" w:rsidR="00D37D6C" w:rsidRPr="00D9768E" w:rsidRDefault="00D37D6C" w:rsidP="00DB59EF">
                  <w:pPr>
                    <w:autoSpaceDE w:val="0"/>
                    <w:autoSpaceDN w:val="0"/>
                    <w:spacing w:before="70" w:after="0" w:line="271" w:lineRule="auto"/>
                    <w:ind w:left="72" w:right="146"/>
                    <w:jc w:val="both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Сложение и вычитание вида□ + 5, □ + 6, □ + 7, □ + 8, □ + 9. Закрепление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14:paraId="0EFA3B90" w14:textId="77777777" w:rsidR="00D37D6C" w:rsidRPr="00D9768E" w:rsidRDefault="00D37D6C" w:rsidP="00DB59EF">
                  <w:pPr>
                    <w:autoSpaceDE w:val="0"/>
                    <w:autoSpaceDN w:val="0"/>
                    <w:spacing w:before="98" w:after="0" w:line="230" w:lineRule="auto"/>
                    <w:ind w:left="74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1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14:paraId="30CBC1A7" w14:textId="77777777" w:rsidR="00D37D6C" w:rsidRPr="00D9768E" w:rsidRDefault="00D37D6C" w:rsidP="00DB59EF">
                  <w:pPr>
                    <w:autoSpaceDE w:val="0"/>
                    <w:autoSpaceDN w:val="0"/>
                    <w:spacing w:before="98" w:after="0" w:line="230" w:lineRule="auto"/>
                    <w:ind w:left="72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0</w:t>
                  </w:r>
                </w:p>
              </w:tc>
              <w:tc>
                <w:tcPr>
                  <w:tcW w:w="1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14:paraId="13D1024E" w14:textId="77777777" w:rsidR="00D37D6C" w:rsidRPr="00D9768E" w:rsidRDefault="00D37D6C" w:rsidP="00DB59EF">
                  <w:pPr>
                    <w:autoSpaceDE w:val="0"/>
                    <w:autoSpaceDN w:val="0"/>
                    <w:spacing w:before="98" w:after="0" w:line="230" w:lineRule="auto"/>
                    <w:ind w:left="72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14:paraId="54522D9F" w14:textId="77777777" w:rsidR="00D37D6C" w:rsidRPr="00D9768E" w:rsidRDefault="00D37D6C" w:rsidP="00DB59EF">
                  <w:pPr>
                    <w:autoSpaceDE w:val="0"/>
                    <w:autoSpaceDN w:val="0"/>
                    <w:spacing w:before="98" w:after="0" w:line="230" w:lineRule="auto"/>
                    <w:jc w:val="center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01.11.2022</w:t>
                  </w:r>
                </w:p>
              </w:tc>
              <w:tc>
                <w:tcPr>
                  <w:tcW w:w="1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14:paraId="6FAD0AF2" w14:textId="77777777" w:rsidR="00D37D6C" w:rsidRPr="00D9768E" w:rsidRDefault="00D37D6C" w:rsidP="00DB59EF">
                  <w:pPr>
                    <w:autoSpaceDE w:val="0"/>
                    <w:autoSpaceDN w:val="0"/>
                    <w:spacing w:before="98" w:after="0"/>
                    <w:ind w:left="72" w:right="144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 xml:space="preserve">Устный </w:t>
                  </w:r>
                  <w:r w:rsidRPr="00D9768E">
                    <w:rPr>
                      <w:lang w:val="ru-RU"/>
                    </w:rPr>
                    <w:br/>
                  </w: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 xml:space="preserve">опрос; </w:t>
                  </w:r>
                  <w:r w:rsidRPr="00D9768E">
                    <w:rPr>
                      <w:lang w:val="ru-RU"/>
                    </w:rPr>
                    <w:br/>
                  </w: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Письменный контроль;</w:t>
                  </w:r>
                </w:p>
              </w:tc>
            </w:tr>
          </w:tbl>
          <w:p w14:paraId="2D686B7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ED85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F73D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B522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870C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86B94" w14:textId="63EE7438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51E7D290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0517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1585B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вида 6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–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7820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3769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9865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D8FB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6820B" w14:textId="2C62B71F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</w:p>
        </w:tc>
      </w:tr>
      <w:tr w:rsidR="00D37D6C" w:rsidRPr="00D9768E" w14:paraId="1C0F841C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5ADD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69D3B0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 вида 7 –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AD99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A106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33E9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0499D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7FE9D" w14:textId="47EC024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64B27BE4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BED0F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21C7B" w14:textId="77777777" w:rsidR="00D37D6C" w:rsidRPr="00D9768E" w:rsidRDefault="00D37D6C" w:rsidP="00DB59EF">
            <w:pPr>
              <w:autoSpaceDE w:val="0"/>
              <w:autoSpaceDN w:val="0"/>
              <w:spacing w:before="100" w:after="0" w:line="271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 вида 8 –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B9831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A4CDE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3BBE9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41AD4" w14:textId="77777777" w:rsidR="00D37D6C" w:rsidRPr="00D9768E" w:rsidRDefault="00D37D6C" w:rsidP="00DB59EF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D1DF2" w14:textId="25B4F47D" w:rsidR="00D37D6C" w:rsidRPr="00D9768E" w:rsidRDefault="00D37D6C" w:rsidP="00DB59EF">
            <w:pPr>
              <w:autoSpaceDE w:val="0"/>
              <w:autoSpaceDN w:val="0"/>
              <w:spacing w:before="100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</w:p>
        </w:tc>
      </w:tr>
      <w:tr w:rsidR="00D37D6C" w:rsidRPr="00D9768E" w14:paraId="6AEC57A5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7D5C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05DF4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 вида 9 –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1116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4E23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6934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D083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D741D" w14:textId="6056126D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483699ED" w14:textId="77777777" w:rsidTr="00D37D6C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B505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6467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797A1ECA" w14:textId="77777777" w:rsidR="00D37D6C" w:rsidRPr="00D9768E" w:rsidRDefault="00D37D6C" w:rsidP="00DB59EF">
            <w:pPr>
              <w:autoSpaceDE w:val="0"/>
              <w:autoSpaceDN w:val="0"/>
              <w:spacing w:before="7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 вида 10 –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C2A3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D2D9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9F17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A3C22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A69B8" w14:textId="6A052786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</w:p>
        </w:tc>
      </w:tr>
      <w:tr w:rsidR="00D37D6C" w:rsidRPr="00D9768E" w14:paraId="7A700C26" w14:textId="77777777" w:rsidTr="00D37D6C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BEA0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DA24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6426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E120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6819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E0C9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C46AC" w14:textId="0371D93E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11511E58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EFB9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6144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18552537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169A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EE7C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CDF13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53C1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0386A4" w14:textId="606760E0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</w:p>
        </w:tc>
      </w:tr>
      <w:tr w:rsidR="00D37D6C" w:rsidRPr="00D9768E" w14:paraId="52556676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5C47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034A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27FF949A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48D7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31C6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5EBB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5D97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94CD4" w14:textId="0325FFEA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0966DC1A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8AA0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B00E0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3C1839C7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D697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338A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1D46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D6AC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2AB6A" w14:textId="582E62CA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</w:p>
        </w:tc>
      </w:tr>
      <w:tr w:rsidR="00D37D6C" w:rsidRPr="00D9768E" w14:paraId="055E1B43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675B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E9DA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77E32E5D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69B0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6FF8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6255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9EA8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C1995" w14:textId="7D883E8D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5A82F3CD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87A5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88FF8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13C03EFB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+ 6, □ + 7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CE19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7903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3409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D510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8618B" w14:textId="6DD7818C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</w:p>
        </w:tc>
      </w:tr>
      <w:tr w:rsidR="00D37D6C" w:rsidRPr="00D9768E" w14:paraId="718D529A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FE54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C8F0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57286B57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+ 8, □ + 9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ADA6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A37B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7BF6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55C1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621D8" w14:textId="18A7B4BC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6ABADF89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6D6CE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B7639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0D435D4D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11 -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EF85C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AD3C4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AC0E0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373E" w14:textId="77777777" w:rsidR="00D37D6C" w:rsidRPr="00D9768E" w:rsidRDefault="00D37D6C" w:rsidP="00DB59EF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F81FF" w14:textId="045FB591" w:rsidR="00D37D6C" w:rsidRPr="00D9768E" w:rsidRDefault="00D37D6C" w:rsidP="00DB59EF">
            <w:pPr>
              <w:autoSpaceDE w:val="0"/>
              <w:autoSpaceDN w:val="0"/>
              <w:spacing w:before="100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</w:p>
        </w:tc>
      </w:tr>
      <w:tr w:rsidR="00D37D6C" w:rsidRPr="00D9768E" w14:paraId="347028D2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1E8B0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9240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Сложение и вычитание чисел в пределах 20.</w:t>
            </w:r>
          </w:p>
          <w:p w14:paraId="0376E946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12 -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FCAA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ECA5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5BC6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09B1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417C1" w14:textId="36E52EE0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0715099C" w14:textId="77777777" w:rsidTr="00D37D6C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AD4B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FFEF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698565A7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13 -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9B7A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7181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3504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5A64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B9EBA" w14:textId="7A347542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</w:p>
        </w:tc>
      </w:tr>
      <w:tr w:rsidR="00D37D6C" w:rsidRPr="00D9768E" w14:paraId="50C13652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E567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7742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0D5ED1EF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14 -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87D4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B53F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089D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B439B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56499" w14:textId="4F2F7A14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094D428D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DC1A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0A0F2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6DF47148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15 -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ACBB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72A2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8730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9665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1BEB1" w14:textId="0D0D7232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</w:p>
        </w:tc>
      </w:tr>
      <w:tr w:rsidR="00D37D6C" w:rsidRPr="00D9768E" w14:paraId="1D6FAEBF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EE22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7D91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3D8F8A24" w14:textId="77777777" w:rsidR="00D37D6C" w:rsidRPr="00D9768E" w:rsidRDefault="00D37D6C" w:rsidP="00DB59EF">
            <w:pPr>
              <w:autoSpaceDE w:val="0"/>
              <w:autoSpaceDN w:val="0"/>
              <w:spacing w:before="72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16 -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3518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CA38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B58C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E04B" w14:textId="77777777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884E9" w14:textId="2AB07D4E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24B7B93C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8F8F8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22C7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62EFFBA9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с переходом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через десяток вида 17 - □, 18-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6721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495B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00C0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77C2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7676F" w14:textId="2880779D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</w:p>
        </w:tc>
      </w:tr>
      <w:tr w:rsidR="00D37D6C" w:rsidRPr="00D9768E" w14:paraId="4DE653C5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9F73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D7FE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F832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638C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D993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F073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307FD" w14:textId="45F43062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3F646FA1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884C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9D84C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компонентов действий, результатов действия сложения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6BC2F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22372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AB5F7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30B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C2502" w14:textId="0D45453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опрос;</w:t>
            </w:r>
          </w:p>
        </w:tc>
      </w:tr>
      <w:tr w:rsidR="00D37D6C" w:rsidRPr="00D9768E" w14:paraId="332EFC60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B4C4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A2300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компонентов действий, результатов действия вычитания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D7D5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EFB6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6F751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76A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35349" w14:textId="451FCA7A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448A2391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4B51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3C809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компонентов действий, результатов действий сложения и вычитания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DE03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9F0A0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51626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21E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5A9A7" w14:textId="068081D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7257E60C" w14:textId="77777777" w:rsidTr="00D37D6C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3387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AB978" w14:textId="77777777" w:rsidR="00D37D6C" w:rsidRPr="00D9768E" w:rsidRDefault="00D37D6C" w:rsidP="00DB59EF">
            <w:pPr>
              <w:autoSpaceDE w:val="0"/>
              <w:autoSpaceDN w:val="0"/>
              <w:spacing w:before="98" w:after="0" w:line="274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Таблица сложения чисел в пределах 10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A3B4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158A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3DA0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188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22F28" w14:textId="6BDB33A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1445F7AF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1565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B1F4D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Таблица сложения чисел в пределах 20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CADE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95EF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C61C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B30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61A91" w14:textId="1C0F004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37D6C" w:rsidRPr="00D9768E" w14:paraId="2EEADD4A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BA13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5382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Переместительное свойство сложения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8740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8296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92DD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B71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81D59" w14:textId="1204055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01FD49EF" w14:textId="77777777" w:rsidTr="00D37D6C">
        <w:trPr>
          <w:trHeight w:hRule="exact" w:val="12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8205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CCBB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03B3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BC67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8A23F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E40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DB534" w14:textId="7D19A05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4BA7FF38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A189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E064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32C1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FD3A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6E72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1B3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9BDED" w14:textId="4AC1944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74A12C2F" w14:textId="77777777" w:rsidTr="00D37D6C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6E42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C949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Неизвестное слагаемое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FC996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95E1A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DB5D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7D3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E3C04" w14:textId="71BA17DD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37D6C" w:rsidRPr="00D9768E" w14:paraId="24C60481" w14:textId="77777777" w:rsidTr="00D37D6C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8F2E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B23B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Неизвестное слагаемое.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60C3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00AB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84C9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C76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1F0F7" w14:textId="2AFB3BB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0BE5DFB6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79B5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FF1B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одинаковых слагаемых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9A6E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5553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41D7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1296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69CB0" w14:textId="0E48571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D37D6C" w:rsidRPr="00D9768E" w14:paraId="2CBCC33F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3FF7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B5FF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DD01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3D24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6A6D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B86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ECFF5" w14:textId="46DE396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513100E2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B082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57A5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Прибавление и вычитание нуля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34D3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55F1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DCCB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611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E7EBD" w14:textId="7EA73A6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2BB9DE20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BD16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DBE4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чисел без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перехода через десяток.</w:t>
            </w:r>
          </w:p>
          <w:p w14:paraId="709888EB" w14:textId="77777777" w:rsidR="00D37D6C" w:rsidRPr="00D9768E" w:rsidRDefault="00D37D6C" w:rsidP="00DB59EF">
            <w:pPr>
              <w:autoSpaceDE w:val="0"/>
              <w:autoSpaceDN w:val="0"/>
              <w:spacing w:before="72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9A04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57AE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9174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111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B4D1B" w14:textId="5531FAA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6CB20466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B38E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205F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без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перехода через десяток.</w:t>
            </w:r>
          </w:p>
          <w:p w14:paraId="1A7C136D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1FAA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9285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8D656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B67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7923E" w14:textId="4EC24D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2D803670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FBFE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0FA45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переходом через десяток. Общий приём сложения с переходом через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E199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948C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971E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380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EEEE9" w14:textId="41BE736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728BB353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B53FB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9AE24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переходом через десяток. Общий приём сложения с переходом через десяток.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A551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E840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B0CD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4A3E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2C3BA" w14:textId="0D3ABAE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0CD4EBFA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B619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D154F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чисел с переходом через десяток.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75DF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D175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51E1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2FA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80DC4" w14:textId="6ECCF3B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опрос</w:t>
            </w:r>
          </w:p>
        </w:tc>
      </w:tr>
      <w:tr w:rsidR="00D37D6C" w:rsidRPr="00D9768E" w14:paraId="667D9A03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D8C2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6355F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переходом через десяток. Общий приём вычитания с переходом через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A2D6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C31C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EF1E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6E0C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36A31" w14:textId="0067363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658720DD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A587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14D0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переходом через десяток.</w:t>
            </w:r>
          </w:p>
          <w:p w14:paraId="66A530E7" w14:textId="77777777" w:rsidR="00D37D6C" w:rsidRPr="00D9768E" w:rsidRDefault="00D37D6C" w:rsidP="00DB59EF">
            <w:pPr>
              <w:autoSpaceDE w:val="0"/>
              <w:autoSpaceDN w:val="0"/>
              <w:spacing w:before="72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1F79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353D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5051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26FF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314F0" w14:textId="413ADAA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7381B9E1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4AAC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8951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переходом через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1C9CC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736B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ADBB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FF9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EC9D4" w14:textId="4EEE577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D37D6C" w:rsidRPr="00D9768E" w14:paraId="6EF2D1EB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4F43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97EA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трёх чисел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DA27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F87F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0515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D7B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A34A7" w14:textId="506326C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1CF88D3D" w14:textId="77777777" w:rsidTr="00D37D6C">
        <w:trPr>
          <w:trHeight w:hRule="exact" w:val="28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C09E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49B30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структурные элементы, составление текстовой задачи по образцу.</w:t>
            </w:r>
          </w:p>
          <w:p w14:paraId="64826A29" w14:textId="77777777" w:rsidR="00D37D6C" w:rsidRPr="00D9768E" w:rsidRDefault="00D37D6C" w:rsidP="00DB59EF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задач на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по рисунку, по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схематическому рисунку, по записи решения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F8C1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F6A5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E4C0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C89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4C00D" w14:textId="61A9546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37D6C" w:rsidRPr="00D9768E" w14:paraId="2FDAA745" w14:textId="77777777" w:rsidTr="00D37D6C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F20D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AF2F4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структурные элементы, составление текстовой задачи по образцу.</w:t>
            </w:r>
          </w:p>
          <w:p w14:paraId="4D374C3D" w14:textId="77777777" w:rsidR="00D37D6C" w:rsidRPr="00D9768E" w:rsidRDefault="00D37D6C" w:rsidP="00DB59EF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задач на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по рисунку, по схематическому рисунку, по записи решения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4929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8307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883B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CA7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8BF2C" w14:textId="0377F6A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26FCFA79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FC2F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6F004" w14:textId="77777777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данными и искомой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величиной в текстовой задаче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62C08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0538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252F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46B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3360A" w14:textId="7FEA615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6288474E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1A97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EBB80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и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арифметического действия для получения ответа на вопрос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C211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DAE3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2604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09F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1D654" w14:textId="02393EF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0E8D083A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45FA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76DEEB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суммы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28EE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0E9D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8BB1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4AA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0DF22" w14:textId="3FB5EA7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5CC750E3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1499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24D94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суммы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6E10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4E26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F519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3D1D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7FBE4" w14:textId="03CA881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5D39B6EF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7066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E8E5E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остатка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86EE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3B46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D233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BED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23F77" w14:textId="5827009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365FE2F1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BCEA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3E915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остатка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1B39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4072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2D50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AFA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1CD5A" w14:textId="6D58E0D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7124B911" w14:textId="77777777" w:rsidTr="00D37D6C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20B1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085DD" w14:textId="77777777" w:rsidR="00D37D6C" w:rsidRPr="00D9768E" w:rsidRDefault="00D37D6C" w:rsidP="00DB59EF">
            <w:pPr>
              <w:autoSpaceDE w:val="0"/>
              <w:autoSpaceDN w:val="0"/>
              <w:spacing w:before="98" w:after="0" w:line="28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Задачи на увеличение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(уменьшение) числа на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несколько единиц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C499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F618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D125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E5E2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CEE09" w14:textId="72D9FE5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77572A6B" w14:textId="77777777" w:rsidTr="00D37D6C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CAD4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11AA5" w14:textId="77777777" w:rsidR="00D37D6C" w:rsidRPr="00D9768E" w:rsidRDefault="00D37D6C" w:rsidP="00DB59EF">
            <w:pPr>
              <w:autoSpaceDE w:val="0"/>
              <w:autoSpaceDN w:val="0"/>
              <w:spacing w:before="98" w:after="0" w:line="283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Задачи на увеличение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(уменьшение) числа на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несколько единиц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8043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63E0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70F3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CFC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2EB3C" w14:textId="4C6F4B1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508245C5" w14:textId="77777777" w:rsidTr="00D37D6C">
        <w:trPr>
          <w:trHeight w:hRule="exact" w:val="24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351F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C5DC1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6055739A" w14:textId="77777777" w:rsidR="00D37D6C" w:rsidRPr="00D9768E" w:rsidRDefault="00D37D6C" w:rsidP="00DB59EF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числа на несколько единиц (с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двумя множествами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0C78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2F45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54C5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3B1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7180B" w14:textId="084EF88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37D6C" w:rsidRPr="00D9768E" w14:paraId="493F3898" w14:textId="77777777" w:rsidTr="00D37D6C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B865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E5190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172BC87F" w14:textId="77777777" w:rsidR="00D37D6C" w:rsidRPr="00D9768E" w:rsidRDefault="00D37D6C" w:rsidP="00DB59EF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уменьшение числа на несколько единиц (с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двумя множествами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B7790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B6AB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9F8D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D72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F16867" w14:textId="1607AD1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2BCE1B6D" w14:textId="77777777" w:rsidTr="00D37D6C">
        <w:trPr>
          <w:trHeight w:hRule="exact" w:val="27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AFEC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BFC4B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1ECA9C58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и уменьшение числа на несколько единиц (с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двумя множествами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CA04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E9CF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968C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0D7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BF5289" w14:textId="7FB2ADA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7934230C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EED4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19DF9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3C7649DA" w14:textId="77777777" w:rsidR="00D37D6C" w:rsidRPr="00D9768E" w:rsidRDefault="00D37D6C" w:rsidP="00DB59EF">
            <w:pPr>
              <w:autoSpaceDE w:val="0"/>
              <w:autoSpaceDN w:val="0"/>
              <w:spacing w:before="72" w:after="0" w:line="262" w:lineRule="auto"/>
              <w:ind w:left="72" w:right="86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 чисел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BF55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070A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DE91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D7E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CCD12" w14:textId="0A17172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780E6C18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178C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30FAE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5BAD788D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 чисел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69A1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2D25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BB62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F8F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CE373" w14:textId="5069D31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6D46EF88" w14:textId="77777777" w:rsidTr="00D37D6C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5D33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41661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неизвестного первого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слагаемого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B72B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B8F8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EBDE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42B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34FBE" w14:textId="0D02ECE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055983BE" w14:textId="77777777" w:rsidTr="00D37D6C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0277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80CF9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неизвестного первого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слагаемого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6A47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14F2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6CC7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7BFE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D39074" w14:textId="567A2B3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70CFD784" w14:textId="77777777" w:rsidTr="00D37D6C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FBC1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F43FA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неизвестного второго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слагаемого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F993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5090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820A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63406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ED074" w14:textId="1AEAF218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</w:p>
        </w:tc>
      </w:tr>
      <w:tr w:rsidR="00D37D6C" w:rsidRPr="00D9768E" w14:paraId="7461550D" w14:textId="77777777" w:rsidTr="00D37D6C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8BD9F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4B71C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неизвестного второго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слагаемого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18EC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0425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CC9D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054D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D3B86" w14:textId="0016919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7BF7CBB5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8B79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86DBB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09167029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уменьшаемого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9847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BFCE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2402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5387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1FDF1" w14:textId="1FC444B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68B86ECF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ED1B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F65B8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7D7E0567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уменьшаемого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23E2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709D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1C61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E0A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DA67A" w14:textId="6D6D4D5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6FA095F3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FE8E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67008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1BD4D0C1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вычитаемого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93AA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2CF26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B9D4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D62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66C96" w14:textId="5B82CBE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09B46EB3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574D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0A67D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5E7FD469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вычитаемого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4B98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E53C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0A3B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92A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25784" w14:textId="7D848F1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D37D6C" w:rsidRPr="00D9768E" w14:paraId="069F2A85" w14:textId="77777777" w:rsidTr="00D37D6C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7735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E18250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Модели задач: краткая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запись, рисунок, схема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1147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C396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2382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7AE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541EE" w14:textId="5D133CA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lang w:val="ru-RU"/>
              </w:rPr>
              <w:t>Устный опрос</w:t>
            </w:r>
          </w:p>
        </w:tc>
      </w:tr>
      <w:tr w:rsidR="00D37D6C" w:rsidRPr="00D9768E" w14:paraId="7E37B763" w14:textId="77777777" w:rsidTr="00D37D6C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EE8B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36BE2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Модели задач: краткая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запись, рисунок, схема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E930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BF3F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A7AE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89B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9950B" w14:textId="4178049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33706C50" w14:textId="77777777" w:rsidTr="00D37D6C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33C7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45410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Обнаружение недостающего элемента задачи,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текста задачи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числовыми данными (по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смыслу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задачи, её решению)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9BCA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85B5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5FE2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306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F6FDB9" w14:textId="509148C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10D0A956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F8053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BF142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пространстве: слева/справа, сверху/снизу, между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33D5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49CE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323A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16A8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70BE9" w14:textId="72CB289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69BD0DF7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D0AD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63965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установление пространственных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4964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52F2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EC87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410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4BC6A" w14:textId="40C1452A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7B42E571" w14:textId="77777777" w:rsidTr="00D37D6C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DBD6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72DB9" w14:textId="77777777" w:rsidR="00D37D6C" w:rsidRPr="00D9768E" w:rsidRDefault="00D37D6C" w:rsidP="00DB59EF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слева/справа, сверху/снизу, между;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1D2D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3857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74C30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DF8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70C62" w14:textId="4CD6DBD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3215B5B6" w14:textId="77777777" w:rsidTr="00D37D6C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908B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097F7" w14:textId="77777777" w:rsidR="00D37D6C" w:rsidRPr="00D9768E" w:rsidRDefault="00D37D6C" w:rsidP="00DB59EF">
            <w:pPr>
              <w:autoSpaceDE w:val="0"/>
              <w:autoSpaceDN w:val="0"/>
              <w:spacing w:before="98" w:after="0" w:line="283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слева/справа, сверху/снизу, между;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отношений.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Внутри. Вне.</w:t>
            </w:r>
          </w:p>
          <w:p w14:paraId="2852DB1D" w14:textId="77777777" w:rsidR="00D37D6C" w:rsidRPr="00D9768E" w:rsidRDefault="00D37D6C" w:rsidP="00DB59EF">
            <w:pPr>
              <w:autoSpaceDE w:val="0"/>
              <w:autoSpaceDN w:val="0"/>
              <w:spacing w:before="72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Между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CAF1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5F11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BF53E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5BF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E8809" w14:textId="34358FB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36EEA58F" w14:textId="77777777" w:rsidTr="00D37D6C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E8C4F0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7D90B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объекта и его отражения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E5B20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ADC8C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BE5DE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373D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00A0F" w14:textId="0B938E7E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12B63440" w14:textId="77777777" w:rsidTr="00D37D6C">
        <w:trPr>
          <w:trHeight w:hRule="exact" w:val="24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23D0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D47AE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отрезка.</w:t>
            </w:r>
          </w:p>
          <w:p w14:paraId="04B3D952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фигур: куба, шара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4E30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72F6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27FC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F0A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BE328" w14:textId="2029F33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37D6C" w:rsidRPr="00D9768E" w14:paraId="6DDE1A44" w14:textId="77777777" w:rsidTr="00D37D6C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FF2FF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1450B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отрезка.</w:t>
            </w:r>
          </w:p>
          <w:p w14:paraId="57229721" w14:textId="77777777" w:rsidR="00D37D6C" w:rsidRPr="00D9768E" w:rsidRDefault="00D37D6C" w:rsidP="00DB59EF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круга, 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(квадрата)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CA88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B01B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D90D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F8F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B2743" w14:textId="2F70344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776B19E4" w14:textId="77777777" w:rsidTr="00D37D6C">
        <w:trPr>
          <w:trHeight w:hRule="exact"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2965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D85C2" w14:textId="77777777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отрезка.</w:t>
            </w:r>
          </w:p>
          <w:p w14:paraId="78B11F57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фигур: прямой, отрезка, точки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C51D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C0A5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624D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5A5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D0A90" w14:textId="6766D048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20FE3569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D290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BCC47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квадрата, треугольника. Изображение геометрических фигур "от руки"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C8BEB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98DA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C46B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6B4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2FA04" w14:textId="42044D18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36DE5D83" w14:textId="77777777" w:rsidTr="00D37D6C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3BB5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6A2F0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  <w:p w14:paraId="06E5C315" w14:textId="77777777" w:rsidR="00D37D6C" w:rsidRPr="00D9768E" w:rsidRDefault="00D37D6C" w:rsidP="00DB59EF">
            <w:pPr>
              <w:autoSpaceDE w:val="0"/>
              <w:autoSpaceDN w:val="0"/>
              <w:spacing w:before="70" w:after="0" w:line="28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линейки геометрических фигур: многоугольника,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9B3B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FC74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C9BD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EB9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05374" w14:textId="56359F2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37D6C" w:rsidRPr="00D9768E" w14:paraId="29D56288" w14:textId="77777777" w:rsidTr="00D37D6C">
        <w:trPr>
          <w:trHeight w:hRule="exact"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6324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460ED" w14:textId="77777777" w:rsidR="00D37D6C" w:rsidRPr="00D9768E" w:rsidRDefault="00D37D6C" w:rsidP="00DB59EF">
            <w:pPr>
              <w:autoSpaceDE w:val="0"/>
              <w:autoSpaceDN w:val="0"/>
              <w:spacing w:before="98" w:after="0" w:line="274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  <w:p w14:paraId="0DF763B4" w14:textId="77777777" w:rsidR="00D37D6C" w:rsidRPr="00D9768E" w:rsidRDefault="00D37D6C" w:rsidP="00DB59EF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линейки геометрических фигур: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(квадрата)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8B0A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ED73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2D77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49F7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04509" w14:textId="0A28CC9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37D6C" w:rsidRPr="00D9768E" w14:paraId="70D86529" w14:textId="77777777" w:rsidTr="00D37D6C">
        <w:trPr>
          <w:trHeight w:hRule="exact" w:val="24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1C36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28256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  <w:p w14:paraId="60EF0C5C" w14:textId="77777777" w:rsidR="00D37D6C" w:rsidRPr="00D9768E" w:rsidRDefault="00D37D6C" w:rsidP="00DB59EF">
            <w:pPr>
              <w:autoSpaceDE w:val="0"/>
              <w:autoSpaceDN w:val="0"/>
              <w:spacing w:before="70" w:after="0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линейки геометрических фигур: прямой, отрезка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A0D9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7864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8709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B897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258E0" w14:textId="7C4B80C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37D6C" w:rsidRPr="00D9768E" w14:paraId="51B22298" w14:textId="77777777" w:rsidTr="00D37D6C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DC34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9CF36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  <w:p w14:paraId="47FF48F2" w14:textId="77777777" w:rsidR="00D37D6C" w:rsidRPr="00D9768E" w:rsidRDefault="00D37D6C" w:rsidP="00DB59EF">
            <w:pPr>
              <w:autoSpaceDE w:val="0"/>
              <w:autoSpaceDN w:val="0"/>
              <w:spacing w:before="70" w:after="0" w:line="283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линейки геометрических фигур: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(квадрата), прямой, отрезка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E4F5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6BE3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CC06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5A1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A775E" w14:textId="12916D8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37D6C" w:rsidRPr="00D9768E" w14:paraId="0265A1FA" w14:textId="77777777" w:rsidTr="00D37D6C">
        <w:trPr>
          <w:trHeight w:hRule="exact" w:val="31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60C11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9C2C4" w14:textId="77777777" w:rsidR="00D37D6C" w:rsidRPr="00D9768E" w:rsidRDefault="00D37D6C" w:rsidP="00DB59EF">
            <w:pPr>
              <w:autoSpaceDE w:val="0"/>
              <w:autoSpaceDN w:val="0"/>
              <w:spacing w:before="100" w:after="0" w:line="281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квадрата, треугольника с помощью линейки;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сантиметрах.</w:t>
            </w:r>
          </w:p>
          <w:p w14:paraId="7961A3D4" w14:textId="77777777" w:rsidR="00D37D6C" w:rsidRPr="00D9768E" w:rsidRDefault="00D37D6C" w:rsidP="00DB59EF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Прямоугольник. Квадрат.</w:t>
            </w:r>
          </w:p>
          <w:p w14:paraId="31D6F8EC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прямоугольника (квадрата) на клетчатой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бумаге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847C8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69987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C89AA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7B8F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9F7D7" w14:textId="1744D95D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37D6C" w:rsidRPr="00D9768E" w14:paraId="24F4B387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3ABC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0E896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сантиметрах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7B70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5FC7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3F29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A3A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3363D" w14:textId="68B7EE5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37D6C" w:rsidRPr="00D9768E" w14:paraId="788269DD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8152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FCA6A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 в сантиметрах. Измерение длины в дециметрах 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сантиметрах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5112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024C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F490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76A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3D36A" w14:textId="4519B5D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4F790FD5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433C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23F52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 в сантиметрах.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длин отрезков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3D5D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FD45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2577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3D9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4D200" w14:textId="6410FEEA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461F9082" w14:textId="77777777" w:rsidTr="00D37D6C">
        <w:trPr>
          <w:trHeight w:hRule="exact" w:val="171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1434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FFAE1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right="144"/>
              <w:jc w:val="both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отрезка, измерение длины отрезка в сантиметрах. Сложение и вычитание длин отрезков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840D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B327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B12C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6DA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7CB4F" w14:textId="3917708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6A915141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799E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8021F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Длина стороны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квадрата, треугольника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6128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10EB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E8E9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839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11FE5" w14:textId="032FFA5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37D6C" w:rsidRPr="00D9768E" w14:paraId="55C70517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72C3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90324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стороны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квадрата, треугольника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A53E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14D8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D8565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CCEB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F4998" w14:textId="0F9EF80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37D6C" w:rsidRPr="00D9768E" w14:paraId="183EB505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B180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581C2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стороны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квадрата, треугольника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FD8A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83F9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C362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2AF7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A215D" w14:textId="7AB2736E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D37D6C" w:rsidRPr="00D9768E" w14:paraId="3575BC8F" w14:textId="77777777" w:rsidTr="00D37D6C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3383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F6C31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квадрата, треугольника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помощью линейки. Решение геометрических задач на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67D1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D9239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7EC1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B02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E1B9A" w14:textId="3393FDB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0A4B1CE7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F9D1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9EE05" w14:textId="77777777" w:rsidR="00D37D6C" w:rsidRPr="00D9768E" w:rsidRDefault="00D37D6C" w:rsidP="00DB59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Сбор данных об объекте по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образцу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BD02E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5D32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25A9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4DCE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79926" w14:textId="640B29ED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2C179C73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0721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550E4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Характеристики объекта, группы объектов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(количество, форма, размер)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D1CC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527E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8923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457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A2770" w14:textId="0C39901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0AD84D8E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9BA6D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1B3FC" w14:textId="77777777" w:rsidR="00D37D6C" w:rsidRPr="00D9768E" w:rsidRDefault="00D37D6C" w:rsidP="00DB59EF">
            <w:pPr>
              <w:autoSpaceDE w:val="0"/>
              <w:autoSpaceDN w:val="0"/>
              <w:spacing w:before="100" w:after="0" w:line="271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Характеристики объекта,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объектов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(количество, форма, размер).</w:t>
            </w:r>
          </w:p>
          <w:p w14:paraId="16F2BE93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или более предметов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5DE79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4B654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37D6B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8123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40608" w14:textId="7D2777AF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383487A6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402C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135.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A4223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предметов по образцу (по заданным признакам)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8100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AE7A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5E41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82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5FC14" w14:textId="7C92129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46F9F334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4B2D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E8DA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DBA9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C8BD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DDED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CFC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A332C" w14:textId="04658CE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35CF1F5D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3F20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137.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8ABBF" w14:textId="77777777" w:rsidR="00D37D6C" w:rsidRPr="00D9768E" w:rsidRDefault="00D37D6C" w:rsidP="00DB59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Группировка объектов по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заданному признаку.</w:t>
            </w:r>
          </w:p>
          <w:p w14:paraId="060170AB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по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установленному признаку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BFF0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37E2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B19A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20B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A6344" w14:textId="53630EE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7EF095B4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30FC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0E25E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заданных объектов: её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обнаружение, продолжение ряда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8F5E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EA33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952F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3D4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59E24" w14:textId="02D7B95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lang w:val="ru-RU"/>
              </w:rPr>
              <w:t>Устный опрос</w:t>
            </w:r>
          </w:p>
        </w:tc>
      </w:tr>
      <w:tr w:rsidR="00D37D6C" w:rsidRPr="00D9768E" w14:paraId="0B0C8E66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C174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690A8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заданных объектов: её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обнаружение, продолжение ряда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852F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4016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6E2A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1D3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B3491" w14:textId="3054B95E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617326AE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F8BD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56896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заданных объектов: её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обнаружение, продолжение ряда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A317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8562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E11A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5BE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5315B" w14:textId="7864DD0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519AB94C" w14:textId="77777777" w:rsidTr="00D37D6C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FCB03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BF7DA" w14:textId="77777777" w:rsidR="00D37D6C" w:rsidRPr="00D9768E" w:rsidRDefault="00D37D6C" w:rsidP="00DB59EF">
            <w:pPr>
              <w:autoSpaceDE w:val="0"/>
              <w:autoSpaceDN w:val="0"/>
              <w:spacing w:before="100" w:after="0" w:line="281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неверные (ложные)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предложения, составленные относительно заданного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набора математических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01DCA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A3C60C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170FB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ADBE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2274E" w14:textId="6752078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7B67AD02" w14:textId="77777777" w:rsidTr="00D37D6C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369E8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2C631" w14:textId="77777777" w:rsidR="00D37D6C" w:rsidRPr="00D9768E" w:rsidRDefault="00D37D6C" w:rsidP="00DB59EF">
            <w:pPr>
              <w:autoSpaceDE w:val="0"/>
              <w:autoSpaceDN w:val="0"/>
              <w:spacing w:before="100" w:after="0" w:line="281" w:lineRule="auto"/>
              <w:ind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неверные (ложные)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предложения, составленные относительно заданного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набора математических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A28A1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598BB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11BAC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B7518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4E7A7" w14:textId="48D13AD9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5EE929D2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5208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DF684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таблицы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(содержащей не более четырёх данных)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07227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C2C48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AC5B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677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1BE29" w14:textId="2157E08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55B10E6E" w14:textId="77777777" w:rsidTr="00D37D6C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6521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144.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8901A" w14:textId="77777777" w:rsidR="00D37D6C" w:rsidRPr="00D9768E" w:rsidRDefault="00D37D6C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D1B6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1E03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4747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21E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C7213" w14:textId="0B874AED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D37D6C" w:rsidRPr="00D9768E" w14:paraId="156CB49C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36F6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562F0" w14:textId="77777777" w:rsidR="00D37D6C" w:rsidRPr="00D9768E" w:rsidRDefault="00D37D6C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Внесение одного-двух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данных в таблицу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1649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C885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72DC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122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426AE" w14:textId="49EAFFB8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108F2CFD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97E8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7707C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Чтение рисунка, схемы 1—2 числовыми данными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(значениями данных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величин)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3196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2E59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E321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B6A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07117" w14:textId="420259FA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37D6C" w:rsidRPr="00D9768E" w14:paraId="35BF5006" w14:textId="77777777" w:rsidTr="00D37D6C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DB12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173A5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1—3-шаговых инструкций, связанных с вычислениями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E31F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CEE2C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00D7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48D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863F4" w14:textId="6D6698B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104DB053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DBB7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E84ED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1—3-шаговых инструкций, связанных с измерением длины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E3BC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75C2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6A2A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CF3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636B5" w14:textId="76DF7DD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75674139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2094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B2B02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156" w:right="144" w:hanging="15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1—3-шаговых инструкций, связанных с построением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DBE6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D29C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8033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107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F2DA8" w14:textId="75D57C5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6122D483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E149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848C3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1—3-шаговых инструкций, связанных с построением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FC0FE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AA0B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4E5E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09CA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BD90E" w14:textId="4EF73B0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0089009C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3F8B0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5FC9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1296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7ED4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7382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2FFC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4EEB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F7BB1" w14:textId="15A6074A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782237BD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902D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EC55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115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5EB7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72D9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DC3C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EB83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47751" w14:textId="454A473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7737FEC2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13B4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0C091B" w14:textId="77777777" w:rsidR="00D37D6C" w:rsidRPr="00D9768E" w:rsidRDefault="00D37D6C" w:rsidP="00DB59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Единица длины: сантиметр. </w:t>
            </w:r>
            <w:r w:rsidRPr="00D9768E">
              <w:tab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6236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8208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477D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A912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44F6F" w14:textId="4B49D4F5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5159FC71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5437A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A617C" w14:textId="77777777" w:rsidR="00D37D6C" w:rsidRPr="00D9768E" w:rsidRDefault="00D37D6C" w:rsidP="00DB59EF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длины: сантиметр,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дециметр.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A9470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D3D9E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1A155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90F2" w14:textId="77777777" w:rsidR="00D37D6C" w:rsidRPr="00D9768E" w:rsidRDefault="00D37D6C" w:rsidP="00DB59EF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BA586" w14:textId="25121139" w:rsidR="00D37D6C" w:rsidRPr="00D9768E" w:rsidRDefault="00D37D6C" w:rsidP="00DB59EF">
            <w:pPr>
              <w:autoSpaceDE w:val="0"/>
              <w:autoSpaceDN w:val="0"/>
              <w:spacing w:before="100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78780D07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6511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0E71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E6F7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709B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C710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E0AD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6C4AA1" w14:textId="3F647A91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D37D6C" w:rsidRPr="00D9768E" w14:paraId="3A8B1AEB" w14:textId="77777777" w:rsidTr="00D37D6C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8C03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24BB3" w14:textId="77777777" w:rsidR="00D37D6C" w:rsidRPr="00D9768E" w:rsidRDefault="00D37D6C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Вычитание.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F16C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A8B3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BA78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EBB0B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B3F60" w14:textId="11BDF1B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bookmarkEnd w:id="2"/>
    </w:tbl>
    <w:p w14:paraId="0594896F" w14:textId="77777777" w:rsidR="001D3A33" w:rsidRDefault="001D3A33" w:rsidP="00586D28">
      <w:pPr>
        <w:autoSpaceDE w:val="0"/>
        <w:autoSpaceDN w:val="0"/>
        <w:spacing w:after="0" w:line="14" w:lineRule="exact"/>
      </w:pPr>
    </w:p>
    <w:p w14:paraId="2E69158E" w14:textId="77777777" w:rsidR="001D3A33" w:rsidRDefault="001D3A33" w:rsidP="00586D28">
      <w:pPr>
        <w:sectPr w:rsidR="001D3A33">
          <w:pgSz w:w="11900" w:h="16840"/>
          <w:pgMar w:top="284" w:right="650" w:bottom="550" w:left="666" w:header="720" w:footer="720" w:gutter="0"/>
          <w:cols w:space="720" w:equalWidth="0">
            <w:col w:w="10584"/>
          </w:cols>
          <w:docGrid w:linePitch="360"/>
        </w:sectPr>
      </w:pPr>
    </w:p>
    <w:p w14:paraId="106CC533" w14:textId="77777777" w:rsidR="001D3A33" w:rsidRDefault="001D3A33" w:rsidP="00586D2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1D3A33" w:rsidRPr="00D9768E" w14:paraId="6A29D9B0" w14:textId="77777777" w:rsidTr="00DB59E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5FC7C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3FB6A" w14:textId="77777777" w:rsidR="001D3A33" w:rsidRPr="00D9768E" w:rsidRDefault="001D3A33" w:rsidP="00DB59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 от 1 до 20. Сложение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 переходом через десяток.</w:t>
            </w:r>
          </w:p>
          <w:p w14:paraId="7610C73A" w14:textId="77777777" w:rsidR="001D3A33" w:rsidRPr="00D9768E" w:rsidRDefault="001D3A33" w:rsidP="00DB59EF">
            <w:pPr>
              <w:autoSpaceDE w:val="0"/>
              <w:autoSpaceDN w:val="0"/>
              <w:spacing w:before="7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80556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1AB74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B5AAE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2A15F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5A363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D3A33" w:rsidRPr="00D9768E" w14:paraId="0E2392B7" w14:textId="77777777" w:rsidTr="00DB59E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13523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077BF" w14:textId="77777777" w:rsidR="001D3A33" w:rsidRPr="00D9768E" w:rsidRDefault="001D3A33" w:rsidP="00DB59EF">
            <w:pPr>
              <w:autoSpaceDE w:val="0"/>
              <w:autoSpaceDN w:val="0"/>
              <w:spacing w:before="98" w:after="0" w:line="262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 от 1 до 20. Вычитание с переходом через десяток.</w:t>
            </w:r>
          </w:p>
          <w:p w14:paraId="47EEDA24" w14:textId="77777777" w:rsidR="001D3A33" w:rsidRPr="00D9768E" w:rsidRDefault="001D3A33" w:rsidP="00DB59EF">
            <w:pPr>
              <w:autoSpaceDE w:val="0"/>
              <w:autoSpaceDN w:val="0"/>
              <w:spacing w:before="7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36561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50CF6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F0139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EC8F8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15.05.2023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07CE1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D3A33" w:rsidRPr="00D9768E" w14:paraId="53EF5528" w14:textId="77777777" w:rsidTr="00DB59EF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03B32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B8FEE" w14:textId="77777777" w:rsidR="001D3A33" w:rsidRPr="00D9768E" w:rsidRDefault="001D3A33" w:rsidP="00DB59EF">
            <w:pPr>
              <w:autoSpaceDE w:val="0"/>
              <w:autoSpaceDN w:val="0"/>
              <w:spacing w:before="98" w:after="0" w:line="262" w:lineRule="auto"/>
              <w:ind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</w:t>
            </w:r>
          </w:p>
          <w:p w14:paraId="62BD8216" w14:textId="77777777" w:rsidR="001D3A33" w:rsidRPr="00D9768E" w:rsidRDefault="001D3A33" w:rsidP="00DB59EF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48406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9A196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8D54E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BD4B1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B95D1" w14:textId="77777777" w:rsidR="001D3A33" w:rsidRPr="00D9768E" w:rsidRDefault="001D3A33" w:rsidP="00DB59EF">
            <w:pPr>
              <w:autoSpaceDE w:val="0"/>
              <w:autoSpaceDN w:val="0"/>
              <w:spacing w:before="98" w:after="0" w:line="278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D3A33" w:rsidRPr="00D9768E" w14:paraId="61670F84" w14:textId="77777777" w:rsidTr="00DB59E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2BE65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EDA85" w14:textId="77777777" w:rsidR="001D3A33" w:rsidRPr="00D9768E" w:rsidRDefault="001D3A33" w:rsidP="00DB59EF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(уменьшение) числа на несколько раз.</w:t>
            </w:r>
          </w:p>
          <w:p w14:paraId="54C1F223" w14:textId="77777777" w:rsidR="001D3A33" w:rsidRPr="00D9768E" w:rsidRDefault="001D3A33" w:rsidP="00DB59EF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3100B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B3BFA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8D8B0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D9CF3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17.05.2023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AD4EB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D3A33" w:rsidRPr="00D9768E" w14:paraId="348346AF" w14:textId="77777777" w:rsidTr="00DB59E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B141E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FA296" w14:textId="77777777" w:rsidR="001D3A33" w:rsidRPr="00D9768E" w:rsidRDefault="001D3A33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D063E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569BD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6631B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4EEED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18.05.2023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EFE6C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D3A33" w:rsidRPr="00D9768E" w14:paraId="614DFE04" w14:textId="77777777" w:rsidTr="00DB59E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B6C0F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D560A" w14:textId="77777777" w:rsidR="001D3A33" w:rsidRPr="00D9768E" w:rsidRDefault="001D3A33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A8844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DA48E2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AD813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B01FCD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19.05.2023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0DF93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1D3A33" w:rsidRPr="00D9768E" w14:paraId="45FB3E5D" w14:textId="77777777" w:rsidTr="00DB59E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6C3C9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1B1CF" w14:textId="77777777" w:rsidR="001D3A33" w:rsidRPr="00D9768E" w:rsidRDefault="001D3A33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130. Геометрические фигуры.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F5073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E4E87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76988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8741B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22.05.2023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AE04A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оп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D3A33" w:rsidRPr="00D9768E" w14:paraId="239DB44E" w14:textId="77777777" w:rsidTr="00DB59EF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45A90" w14:textId="77777777" w:rsidR="001D3A33" w:rsidRPr="00D9768E" w:rsidRDefault="001D3A33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164.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32BEB" w14:textId="77777777" w:rsidR="001D3A33" w:rsidRPr="00D9768E" w:rsidRDefault="001D3A33" w:rsidP="00DB59EF">
            <w:pPr>
              <w:autoSpaceDE w:val="0"/>
              <w:autoSpaceDN w:val="0"/>
              <w:spacing w:before="100" w:after="0" w:line="271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8958A" w14:textId="77777777" w:rsidR="001D3A33" w:rsidRPr="00D9768E" w:rsidRDefault="001D3A33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D8754" w14:textId="77777777" w:rsidR="001D3A33" w:rsidRPr="00D9768E" w:rsidRDefault="001D3A33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D8432" w14:textId="77777777" w:rsidR="001D3A33" w:rsidRPr="00D9768E" w:rsidRDefault="001D3A33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55478" w14:textId="77777777" w:rsidR="001D3A33" w:rsidRPr="00D9768E" w:rsidRDefault="001D3A33" w:rsidP="00DB59EF">
            <w:pPr>
              <w:autoSpaceDE w:val="0"/>
              <w:autoSpaceDN w:val="0"/>
              <w:spacing w:before="100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23.05.2023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6656C" w14:textId="77777777" w:rsidR="001D3A33" w:rsidRPr="00D9768E" w:rsidRDefault="001D3A33" w:rsidP="00DB59EF">
            <w:pPr>
              <w:autoSpaceDE w:val="0"/>
              <w:autoSpaceDN w:val="0"/>
              <w:spacing w:before="100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D3A33" w:rsidRPr="00D9768E" w14:paraId="12E6B3F2" w14:textId="77777777" w:rsidTr="00DB59EF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AE688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AD336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55965D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615CC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F0CCD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AD836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24.05.2023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54AE2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Устный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опрос;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1D3A33" w:rsidRPr="00D9768E" w14:paraId="3894B443" w14:textId="77777777" w:rsidTr="00DB59EF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1F77F" w14:textId="77777777" w:rsidR="001D3A33" w:rsidRPr="00D9768E" w:rsidRDefault="001D3A33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09FE5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930F72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480FA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</w:tbl>
    <w:p w14:paraId="3BD44615" w14:textId="77777777" w:rsidR="001D3A33" w:rsidRDefault="001D3A33" w:rsidP="00586D28">
      <w:pPr>
        <w:autoSpaceDE w:val="0"/>
        <w:autoSpaceDN w:val="0"/>
        <w:spacing w:after="0" w:line="14" w:lineRule="exact"/>
      </w:pPr>
    </w:p>
    <w:p w14:paraId="59916201" w14:textId="77777777" w:rsidR="001D3A33" w:rsidRDefault="001D3A33" w:rsidP="00586D28">
      <w:pPr>
        <w:sectPr w:rsidR="001D3A33">
          <w:pgSz w:w="11900" w:h="16840"/>
          <w:pgMar w:top="284" w:right="650" w:bottom="962" w:left="666" w:header="720" w:footer="720" w:gutter="0"/>
          <w:cols w:space="720" w:equalWidth="0">
            <w:col w:w="10584"/>
          </w:cols>
          <w:docGrid w:linePitch="360"/>
        </w:sectPr>
      </w:pPr>
    </w:p>
    <w:p w14:paraId="39699A0E" w14:textId="77777777" w:rsidR="001D3A33" w:rsidRDefault="001D3A33" w:rsidP="00586D28">
      <w:pPr>
        <w:autoSpaceDE w:val="0"/>
        <w:autoSpaceDN w:val="0"/>
        <w:spacing w:after="78" w:line="220" w:lineRule="exact"/>
      </w:pPr>
    </w:p>
    <w:p w14:paraId="2347CED3" w14:textId="77777777" w:rsidR="001D3A33" w:rsidRPr="00717A3E" w:rsidRDefault="001D3A33" w:rsidP="00586D28">
      <w:pPr>
        <w:autoSpaceDE w:val="0"/>
        <w:autoSpaceDN w:val="0"/>
        <w:spacing w:after="0" w:line="230" w:lineRule="auto"/>
        <w:rPr>
          <w:sz w:val="28"/>
          <w:szCs w:val="28"/>
          <w:lang w:val="ru-RU"/>
        </w:rPr>
      </w:pPr>
      <w:r w:rsidRPr="00717A3E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УЧЕБНО-МЕТОДИЧЕСКОЕ ОБЕСПЕЧЕНИЕ ОБРАЗОВАТЕЛЬНОГО ПРОЦЕССА </w:t>
      </w:r>
    </w:p>
    <w:p w14:paraId="14D62FEC" w14:textId="77777777" w:rsidR="001D3A33" w:rsidRPr="00717A3E" w:rsidRDefault="001D3A33" w:rsidP="00586D28">
      <w:pPr>
        <w:autoSpaceDE w:val="0"/>
        <w:autoSpaceDN w:val="0"/>
        <w:spacing w:before="346" w:after="0" w:line="230" w:lineRule="auto"/>
        <w:rPr>
          <w:sz w:val="28"/>
          <w:szCs w:val="28"/>
          <w:lang w:val="ru-RU"/>
        </w:rPr>
      </w:pPr>
      <w:r w:rsidRPr="00717A3E">
        <w:rPr>
          <w:rFonts w:ascii="Times New Roman" w:hAnsi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14:paraId="77F93E35" w14:textId="77777777" w:rsidR="001D3A33" w:rsidRPr="00717A3E" w:rsidRDefault="001D3A33" w:rsidP="00952595">
      <w:pPr>
        <w:autoSpaceDE w:val="0"/>
        <w:autoSpaceDN w:val="0"/>
        <w:spacing w:before="166" w:after="0" w:line="271" w:lineRule="auto"/>
        <w:ind w:right="144"/>
        <w:rPr>
          <w:sz w:val="28"/>
          <w:szCs w:val="28"/>
          <w:lang w:val="ru-RU"/>
        </w:rPr>
      </w:pPr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Математика (в 2 частях), 1 класс /Моро М.И., Волкова С.И., Степанова С.В., Акционерное общество «Издательство «Просвещение»</w:t>
      </w:r>
      <w:r w:rsidRPr="00717A3E">
        <w:rPr>
          <w:sz w:val="28"/>
          <w:szCs w:val="28"/>
          <w:lang w:val="ru-RU"/>
        </w:rPr>
        <w:br/>
      </w:r>
    </w:p>
    <w:p w14:paraId="2FD4706A" w14:textId="77777777" w:rsidR="001D3A33" w:rsidRPr="00717A3E" w:rsidRDefault="001D3A33" w:rsidP="00952595">
      <w:pPr>
        <w:autoSpaceDE w:val="0"/>
        <w:autoSpaceDN w:val="0"/>
        <w:spacing w:before="166" w:after="0" w:line="271" w:lineRule="auto"/>
        <w:ind w:right="144"/>
        <w:rPr>
          <w:sz w:val="28"/>
          <w:szCs w:val="28"/>
          <w:lang w:val="ru-RU"/>
        </w:rPr>
      </w:pPr>
      <w:r w:rsidRPr="00717A3E">
        <w:rPr>
          <w:rFonts w:ascii="Times New Roman" w:hAnsi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14:paraId="03E96169" w14:textId="77777777" w:rsidR="001D3A33" w:rsidRPr="00717A3E" w:rsidRDefault="001D3A33" w:rsidP="00586D28">
      <w:pPr>
        <w:autoSpaceDE w:val="0"/>
        <w:autoSpaceDN w:val="0"/>
        <w:spacing w:before="166" w:after="0" w:line="230" w:lineRule="auto"/>
        <w:rPr>
          <w:sz w:val="28"/>
          <w:szCs w:val="28"/>
          <w:lang w:val="ru-RU"/>
        </w:rPr>
      </w:pPr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Поурочные разработки</w:t>
      </w:r>
    </w:p>
    <w:p w14:paraId="2B4AB6E3" w14:textId="77777777" w:rsidR="001D3A33" w:rsidRPr="00717A3E" w:rsidRDefault="001D3A33" w:rsidP="00586D28">
      <w:pPr>
        <w:autoSpaceDE w:val="0"/>
        <w:autoSpaceDN w:val="0"/>
        <w:spacing w:before="264" w:after="0" w:line="230" w:lineRule="auto"/>
        <w:rPr>
          <w:sz w:val="28"/>
          <w:szCs w:val="28"/>
          <w:lang w:val="ru-RU"/>
        </w:rPr>
      </w:pPr>
      <w:r w:rsidRPr="00717A3E">
        <w:rPr>
          <w:rFonts w:ascii="Times New Roman" w:hAnsi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14:paraId="6C56EFB7" w14:textId="77777777" w:rsidR="001D3A33" w:rsidRPr="00717A3E" w:rsidRDefault="001D3A33" w:rsidP="00586D28">
      <w:pPr>
        <w:autoSpaceDE w:val="0"/>
        <w:autoSpaceDN w:val="0"/>
        <w:spacing w:before="168" w:after="0" w:line="262" w:lineRule="auto"/>
        <w:ind w:right="8784"/>
        <w:rPr>
          <w:sz w:val="28"/>
          <w:szCs w:val="28"/>
          <w:lang w:val="ru-RU"/>
        </w:rPr>
      </w:pPr>
      <w:r w:rsidRPr="00717A3E">
        <w:rPr>
          <w:rFonts w:ascii="Times New Roman" w:hAnsi="Times New Roman"/>
          <w:color w:val="000000"/>
          <w:sz w:val="28"/>
          <w:szCs w:val="28"/>
        </w:rPr>
        <w:t>https</w:t>
      </w:r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://</w:t>
      </w:r>
      <w:r w:rsidRPr="00717A3E">
        <w:rPr>
          <w:rFonts w:ascii="Times New Roman" w:hAnsi="Times New Roman"/>
          <w:color w:val="000000"/>
          <w:sz w:val="28"/>
          <w:szCs w:val="28"/>
        </w:rPr>
        <w:t>uchi</w:t>
      </w:r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717A3E">
        <w:rPr>
          <w:rFonts w:ascii="Times New Roman" w:hAnsi="Times New Roman"/>
          <w:color w:val="000000"/>
          <w:sz w:val="28"/>
          <w:szCs w:val="28"/>
        </w:rPr>
        <w:t>ru</w:t>
      </w:r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 xml:space="preserve">/ </w:t>
      </w:r>
      <w:r w:rsidRPr="00717A3E">
        <w:rPr>
          <w:sz w:val="28"/>
          <w:szCs w:val="28"/>
          <w:lang w:val="ru-RU"/>
        </w:rPr>
        <w:br/>
      </w:r>
      <w:r w:rsidRPr="00717A3E">
        <w:rPr>
          <w:rFonts w:ascii="Times New Roman" w:hAnsi="Times New Roman"/>
          <w:color w:val="000000"/>
          <w:sz w:val="28"/>
          <w:szCs w:val="28"/>
        </w:rPr>
        <w:t>https</w:t>
      </w:r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://</w:t>
      </w:r>
      <w:r w:rsidRPr="00717A3E">
        <w:rPr>
          <w:rFonts w:ascii="Times New Roman" w:hAnsi="Times New Roman"/>
          <w:color w:val="000000"/>
          <w:sz w:val="28"/>
          <w:szCs w:val="28"/>
        </w:rPr>
        <w:t>resh</w:t>
      </w:r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717A3E">
        <w:rPr>
          <w:rFonts w:ascii="Times New Roman" w:hAnsi="Times New Roman"/>
          <w:color w:val="000000"/>
          <w:sz w:val="28"/>
          <w:szCs w:val="28"/>
        </w:rPr>
        <w:t>edu</w:t>
      </w:r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717A3E">
        <w:rPr>
          <w:rFonts w:ascii="Times New Roman" w:hAnsi="Times New Roman"/>
          <w:color w:val="000000"/>
          <w:sz w:val="28"/>
          <w:szCs w:val="28"/>
        </w:rPr>
        <w:t>ru</w:t>
      </w:r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/</w:t>
      </w:r>
    </w:p>
    <w:p w14:paraId="0462BEA3" w14:textId="77777777" w:rsidR="001D3A33" w:rsidRPr="0070222A" w:rsidRDefault="001D3A33" w:rsidP="00586D28">
      <w:pPr>
        <w:autoSpaceDE w:val="0"/>
        <w:autoSpaceDN w:val="0"/>
        <w:spacing w:after="78" w:line="220" w:lineRule="exact"/>
        <w:rPr>
          <w:lang w:val="ru-RU"/>
        </w:rPr>
      </w:pPr>
    </w:p>
    <w:p w14:paraId="5B3836CD" w14:textId="77777777" w:rsidR="001D3A33" w:rsidRPr="0070222A" w:rsidRDefault="001D3A33" w:rsidP="00586D28">
      <w:pPr>
        <w:autoSpaceDE w:val="0"/>
        <w:autoSpaceDN w:val="0"/>
        <w:spacing w:after="0" w:line="230" w:lineRule="auto"/>
        <w:rPr>
          <w:lang w:val="ru-RU"/>
        </w:rPr>
      </w:pPr>
      <w:r w:rsidRPr="0070222A">
        <w:rPr>
          <w:rFonts w:ascii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169B2A2C" w14:textId="77777777" w:rsidR="001D3A33" w:rsidRPr="0070222A" w:rsidRDefault="001D3A33" w:rsidP="00586D28">
      <w:pPr>
        <w:autoSpaceDE w:val="0"/>
        <w:autoSpaceDN w:val="0"/>
        <w:spacing w:before="346" w:after="0" w:line="298" w:lineRule="auto"/>
        <w:ind w:right="7200"/>
        <w:rPr>
          <w:lang w:val="ru-RU"/>
        </w:rPr>
      </w:pPr>
      <w:r w:rsidRPr="0070222A">
        <w:rPr>
          <w:rFonts w:ascii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70222A">
        <w:rPr>
          <w:lang w:val="ru-RU"/>
        </w:rPr>
        <w:br/>
      </w:r>
      <w:r w:rsidRPr="0070222A">
        <w:rPr>
          <w:rFonts w:ascii="Times New Roman" w:hAnsi="Times New Roman"/>
          <w:color w:val="000000"/>
          <w:sz w:val="24"/>
          <w:lang w:val="ru-RU"/>
        </w:rPr>
        <w:t xml:space="preserve">Классная магнитная доска. </w:t>
      </w:r>
      <w:r w:rsidRPr="0070222A">
        <w:rPr>
          <w:lang w:val="ru-RU"/>
        </w:rPr>
        <w:br/>
      </w:r>
      <w:r w:rsidRPr="0070222A">
        <w:rPr>
          <w:rFonts w:ascii="Times New Roman" w:hAnsi="Times New Roman"/>
          <w:color w:val="000000"/>
          <w:sz w:val="24"/>
          <w:lang w:val="ru-RU"/>
        </w:rPr>
        <w:t xml:space="preserve">Дидактический материал. </w:t>
      </w:r>
      <w:r w:rsidRPr="0070222A">
        <w:rPr>
          <w:lang w:val="ru-RU"/>
        </w:rPr>
        <w:br/>
      </w:r>
      <w:r w:rsidRPr="0070222A">
        <w:rPr>
          <w:rFonts w:ascii="Times New Roman" w:hAnsi="Times New Roman"/>
          <w:color w:val="000000"/>
          <w:sz w:val="24"/>
          <w:lang w:val="ru-RU"/>
        </w:rPr>
        <w:t>Компьютер.</w:t>
      </w:r>
    </w:p>
    <w:p w14:paraId="59AD8956" w14:textId="77777777" w:rsidR="001D3A33" w:rsidRPr="0070222A" w:rsidRDefault="001D3A33" w:rsidP="00586D28">
      <w:pPr>
        <w:autoSpaceDE w:val="0"/>
        <w:autoSpaceDN w:val="0"/>
        <w:spacing w:before="262" w:after="0" w:line="302" w:lineRule="auto"/>
        <w:ind w:right="720"/>
        <w:rPr>
          <w:lang w:val="ru-RU"/>
        </w:rPr>
      </w:pPr>
      <w:r w:rsidRPr="0070222A">
        <w:rPr>
          <w:rFonts w:ascii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 И ПРАКТИЧЕСКИХ РАБОТ </w:t>
      </w:r>
      <w:r w:rsidRPr="0070222A">
        <w:rPr>
          <w:rFonts w:ascii="Times New Roman" w:hAnsi="Times New Roman"/>
          <w:color w:val="000000"/>
          <w:sz w:val="24"/>
          <w:lang w:val="ru-RU"/>
        </w:rPr>
        <w:t>Измерительные инструменты.</w:t>
      </w:r>
    </w:p>
    <w:p w14:paraId="717AA0A6" w14:textId="77777777" w:rsidR="001D3A33" w:rsidRPr="0070222A" w:rsidRDefault="001D3A33" w:rsidP="00586D28">
      <w:pPr>
        <w:rPr>
          <w:lang w:val="ru-RU"/>
        </w:rPr>
        <w:sectPr w:rsidR="001D3A33" w:rsidRPr="0070222A">
          <w:pgSz w:w="11900" w:h="16840"/>
          <w:pgMar w:top="298" w:right="650" w:bottom="1440" w:left="666" w:header="720" w:footer="720" w:gutter="0"/>
          <w:cols w:space="720" w:equalWidth="0">
            <w:col w:w="10584"/>
          </w:cols>
          <w:docGrid w:linePitch="360"/>
        </w:sectPr>
      </w:pPr>
    </w:p>
    <w:p w14:paraId="0871FC8A" w14:textId="77777777" w:rsidR="001D3A33" w:rsidRPr="0070222A" w:rsidRDefault="001D3A33" w:rsidP="00586D28">
      <w:pPr>
        <w:rPr>
          <w:lang w:val="ru-RU"/>
        </w:rPr>
      </w:pPr>
    </w:p>
    <w:p w14:paraId="17F1F3E8" w14:textId="77777777" w:rsidR="001D3A33" w:rsidRPr="00586D28" w:rsidRDefault="001D3A33">
      <w:pPr>
        <w:rPr>
          <w:lang w:val="ru-RU"/>
        </w:rPr>
      </w:pPr>
    </w:p>
    <w:sectPr w:rsidR="001D3A33" w:rsidRPr="00586D28" w:rsidSect="00034616">
      <w:pgSz w:w="11900" w:h="16840"/>
      <w:pgMar w:top="1440" w:right="1440" w:bottom="1440" w:left="1440" w:header="720" w:footer="720" w:gutter="0"/>
      <w:cols w:space="720" w:equalWidth="0">
        <w:col w:w="1058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08A293B"/>
    <w:multiLevelType w:val="hybridMultilevel"/>
    <w:tmpl w:val="C7BC3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  <w:num w:numId="11">
    <w:abstractNumId w:val="3"/>
  </w:num>
  <w:num w:numId="12">
    <w:abstractNumId w:val="2"/>
  </w:num>
  <w:num w:numId="13">
    <w:abstractNumId w:val="8"/>
  </w:num>
  <w:num w:numId="14">
    <w:abstractNumId w:val="6"/>
  </w:num>
  <w:num w:numId="15">
    <w:abstractNumId w:val="5"/>
  </w:num>
  <w:num w:numId="16">
    <w:abstractNumId w:val="7"/>
  </w:num>
  <w:num w:numId="17">
    <w:abstractNumId w:val="3"/>
  </w:num>
  <w:num w:numId="18">
    <w:abstractNumId w:val="2"/>
  </w:num>
  <w:num w:numId="19">
    <w:abstractNumId w:val="8"/>
  </w:num>
  <w:num w:numId="20">
    <w:abstractNumId w:val="6"/>
  </w:num>
  <w:num w:numId="21">
    <w:abstractNumId w:val="5"/>
  </w:num>
  <w:num w:numId="22">
    <w:abstractNumId w:val="7"/>
  </w:num>
  <w:num w:numId="23">
    <w:abstractNumId w:val="3"/>
  </w:num>
  <w:num w:numId="24">
    <w:abstractNumId w:val="2"/>
  </w:num>
  <w:num w:numId="25">
    <w:abstractNumId w:val="8"/>
  </w:num>
  <w:num w:numId="26">
    <w:abstractNumId w:val="6"/>
  </w:num>
  <w:num w:numId="27">
    <w:abstractNumId w:val="5"/>
  </w:num>
  <w:num w:numId="28">
    <w:abstractNumId w:val="4"/>
  </w:num>
  <w:num w:numId="29">
    <w:abstractNumId w:val="7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9A8"/>
    <w:rsid w:val="00034616"/>
    <w:rsid w:val="000E23FB"/>
    <w:rsid w:val="000F64D8"/>
    <w:rsid w:val="00155BAE"/>
    <w:rsid w:val="001A7F06"/>
    <w:rsid w:val="001D3A33"/>
    <w:rsid w:val="002B7FFC"/>
    <w:rsid w:val="002D4A3F"/>
    <w:rsid w:val="002E3C28"/>
    <w:rsid w:val="00325B91"/>
    <w:rsid w:val="00402C33"/>
    <w:rsid w:val="00435D09"/>
    <w:rsid w:val="00496273"/>
    <w:rsid w:val="00586D28"/>
    <w:rsid w:val="00645F95"/>
    <w:rsid w:val="006B782E"/>
    <w:rsid w:val="0070222A"/>
    <w:rsid w:val="00717A3E"/>
    <w:rsid w:val="00757154"/>
    <w:rsid w:val="0085137E"/>
    <w:rsid w:val="008F5D65"/>
    <w:rsid w:val="00952595"/>
    <w:rsid w:val="0095718D"/>
    <w:rsid w:val="00961EFF"/>
    <w:rsid w:val="00AA16D6"/>
    <w:rsid w:val="00B279A8"/>
    <w:rsid w:val="00BD3B0F"/>
    <w:rsid w:val="00C8454B"/>
    <w:rsid w:val="00D37D6C"/>
    <w:rsid w:val="00D41EC8"/>
    <w:rsid w:val="00D9768E"/>
    <w:rsid w:val="00DB59EF"/>
    <w:rsid w:val="00EA68DA"/>
    <w:rsid w:val="00F3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3072D"/>
  <w15:docId w15:val="{60797A5D-0753-473A-8876-05F2087C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6D28"/>
    <w:pPr>
      <w:spacing w:after="200" w:line="276" w:lineRule="auto"/>
    </w:pPr>
    <w:rPr>
      <w:rFonts w:eastAsia="Times New Roman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586D28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86D28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86D28"/>
    <w:pPr>
      <w:keepNext/>
      <w:keepLines/>
      <w:spacing w:before="200" w:after="0"/>
      <w:outlineLvl w:val="2"/>
    </w:pPr>
    <w:rPr>
      <w:rFonts w:ascii="Calibri Light" w:hAnsi="Calibri Light"/>
      <w:b/>
      <w:bCs/>
      <w:color w:val="5B9BD5"/>
    </w:rPr>
  </w:style>
  <w:style w:type="paragraph" w:styleId="4">
    <w:name w:val="heading 4"/>
    <w:basedOn w:val="a"/>
    <w:next w:val="a"/>
    <w:link w:val="40"/>
    <w:uiPriority w:val="99"/>
    <w:qFormat/>
    <w:rsid w:val="00586D28"/>
    <w:pPr>
      <w:keepNext/>
      <w:keepLines/>
      <w:spacing w:before="200" w:after="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586D28"/>
    <w:pPr>
      <w:keepNext/>
      <w:keepLines/>
      <w:spacing w:before="200" w:after="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586D28"/>
    <w:pPr>
      <w:keepNext/>
      <w:keepLines/>
      <w:spacing w:before="200" w:after="0"/>
      <w:outlineLvl w:val="5"/>
    </w:pPr>
    <w:rPr>
      <w:rFonts w:ascii="Calibri Light" w:hAnsi="Calibri Light"/>
      <w:i/>
      <w:iCs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586D28"/>
    <w:pPr>
      <w:keepNext/>
      <w:keepLines/>
      <w:spacing w:before="200" w:after="0"/>
      <w:outlineLvl w:val="6"/>
    </w:pPr>
    <w:rPr>
      <w:rFonts w:ascii="Calibri Light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586D28"/>
    <w:pPr>
      <w:keepNext/>
      <w:keepLines/>
      <w:spacing w:before="200" w:after="0"/>
      <w:outlineLvl w:val="7"/>
    </w:pPr>
    <w:rPr>
      <w:rFonts w:ascii="Calibri Light" w:hAnsi="Calibri Light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86D28"/>
    <w:pPr>
      <w:keepNext/>
      <w:keepLines/>
      <w:spacing w:before="200" w:after="0"/>
      <w:outlineLvl w:val="8"/>
    </w:pPr>
    <w:rPr>
      <w:rFonts w:ascii="Calibri Light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86D28"/>
    <w:rPr>
      <w:rFonts w:ascii="Calibri Light" w:hAnsi="Calibri Light" w:cs="Times New Roman"/>
      <w:b/>
      <w:bCs/>
      <w:color w:val="2E74B5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9"/>
    <w:locked/>
    <w:rsid w:val="00586D28"/>
    <w:rPr>
      <w:rFonts w:ascii="Calibri Light" w:hAnsi="Calibri Light" w:cs="Times New Roman"/>
      <w:b/>
      <w:bCs/>
      <w:color w:val="5B9BD5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9"/>
    <w:locked/>
    <w:rsid w:val="00586D28"/>
    <w:rPr>
      <w:rFonts w:ascii="Calibri Light" w:hAnsi="Calibri Light" w:cs="Times New Roman"/>
      <w:b/>
      <w:bCs/>
      <w:color w:val="5B9BD5"/>
      <w:lang w:val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86D28"/>
    <w:rPr>
      <w:rFonts w:ascii="Calibri Light" w:hAnsi="Calibri Light" w:cs="Times New Roman"/>
      <w:b/>
      <w:bCs/>
      <w:i/>
      <w:iCs/>
      <w:color w:val="5B9BD5"/>
      <w:lang w:val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86D28"/>
    <w:rPr>
      <w:rFonts w:ascii="Calibri Light" w:hAnsi="Calibri Light" w:cs="Times New Roman"/>
      <w:color w:val="1F4D78"/>
      <w:lang w:val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86D28"/>
    <w:rPr>
      <w:rFonts w:ascii="Calibri Light" w:hAnsi="Calibri Light" w:cs="Times New Roman"/>
      <w:i/>
      <w:iCs/>
      <w:color w:val="1F4D78"/>
      <w:lang w:val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86D28"/>
    <w:rPr>
      <w:rFonts w:ascii="Calibri Light" w:hAnsi="Calibri Light" w:cs="Times New Roman"/>
      <w:i/>
      <w:iCs/>
      <w:color w:val="404040"/>
      <w:lang w:val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586D28"/>
    <w:rPr>
      <w:rFonts w:ascii="Calibri Light" w:hAnsi="Calibri Light" w:cs="Times New Roman"/>
      <w:color w:val="5B9BD5"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586D28"/>
    <w:rPr>
      <w:rFonts w:ascii="Calibri Light" w:hAnsi="Calibri Light" w:cs="Times New Roman"/>
      <w:i/>
      <w:iCs/>
      <w:color w:val="404040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586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86D28"/>
    <w:rPr>
      <w:rFonts w:eastAsia="Times New Roman" w:cs="Times New Roman"/>
      <w:lang w:val="en-US"/>
    </w:rPr>
  </w:style>
  <w:style w:type="paragraph" w:styleId="a5">
    <w:name w:val="footer"/>
    <w:basedOn w:val="a"/>
    <w:link w:val="a6"/>
    <w:uiPriority w:val="99"/>
    <w:rsid w:val="00586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586D28"/>
    <w:rPr>
      <w:rFonts w:eastAsia="Times New Roman" w:cs="Times New Roman"/>
      <w:lang w:val="en-US"/>
    </w:rPr>
  </w:style>
  <w:style w:type="paragraph" w:styleId="a7">
    <w:name w:val="No Spacing"/>
    <w:uiPriority w:val="99"/>
    <w:qFormat/>
    <w:rsid w:val="00586D28"/>
    <w:rPr>
      <w:rFonts w:eastAsia="Times New Roman"/>
      <w:lang w:val="en-US" w:eastAsia="en-US"/>
    </w:rPr>
  </w:style>
  <w:style w:type="paragraph" w:styleId="a8">
    <w:name w:val="Title"/>
    <w:basedOn w:val="a"/>
    <w:next w:val="a"/>
    <w:link w:val="a9"/>
    <w:uiPriority w:val="99"/>
    <w:qFormat/>
    <w:rsid w:val="00586D28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hAnsi="Calibri Light"/>
      <w:color w:val="323E4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99"/>
    <w:locked/>
    <w:rsid w:val="00586D28"/>
    <w:rPr>
      <w:rFonts w:ascii="Calibri Light" w:hAnsi="Calibri Light" w:cs="Times New Roman"/>
      <w:color w:val="323E4F"/>
      <w:spacing w:val="5"/>
      <w:kern w:val="28"/>
      <w:sz w:val="52"/>
      <w:szCs w:val="52"/>
      <w:lang w:val="en-US"/>
    </w:rPr>
  </w:style>
  <w:style w:type="paragraph" w:styleId="aa">
    <w:name w:val="Subtitle"/>
    <w:basedOn w:val="a"/>
    <w:next w:val="a"/>
    <w:link w:val="ab"/>
    <w:uiPriority w:val="99"/>
    <w:qFormat/>
    <w:rsid w:val="00586D28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locked/>
    <w:rsid w:val="00586D28"/>
    <w:rPr>
      <w:rFonts w:ascii="Calibri Light" w:hAnsi="Calibri Light" w:cs="Times New Roman"/>
      <w:i/>
      <w:iCs/>
      <w:color w:val="5B9BD5"/>
      <w:spacing w:val="15"/>
      <w:sz w:val="24"/>
      <w:szCs w:val="24"/>
      <w:lang w:val="en-US"/>
    </w:rPr>
  </w:style>
  <w:style w:type="paragraph" w:styleId="ac">
    <w:name w:val="List Paragraph"/>
    <w:basedOn w:val="a"/>
    <w:uiPriority w:val="34"/>
    <w:qFormat/>
    <w:rsid w:val="00586D28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586D2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locked/>
    <w:rsid w:val="00586D28"/>
    <w:rPr>
      <w:rFonts w:eastAsia="Times New Roman" w:cs="Times New Roman"/>
      <w:lang w:val="en-US"/>
    </w:rPr>
  </w:style>
  <w:style w:type="paragraph" w:styleId="21">
    <w:name w:val="Body Text 2"/>
    <w:basedOn w:val="a"/>
    <w:link w:val="22"/>
    <w:uiPriority w:val="99"/>
    <w:rsid w:val="00586D2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86D28"/>
    <w:rPr>
      <w:rFonts w:eastAsia="Times New Roman" w:cs="Times New Roman"/>
      <w:lang w:val="en-US"/>
    </w:rPr>
  </w:style>
  <w:style w:type="paragraph" w:styleId="31">
    <w:name w:val="Body Text 3"/>
    <w:basedOn w:val="a"/>
    <w:link w:val="32"/>
    <w:uiPriority w:val="99"/>
    <w:rsid w:val="00586D2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586D28"/>
    <w:rPr>
      <w:rFonts w:eastAsia="Times New Roman" w:cs="Times New Roman"/>
      <w:sz w:val="16"/>
      <w:szCs w:val="16"/>
      <w:lang w:val="en-US"/>
    </w:rPr>
  </w:style>
  <w:style w:type="paragraph" w:styleId="af">
    <w:name w:val="List"/>
    <w:basedOn w:val="a"/>
    <w:uiPriority w:val="99"/>
    <w:rsid w:val="00586D28"/>
    <w:pPr>
      <w:ind w:left="360" w:hanging="360"/>
      <w:contextualSpacing/>
    </w:pPr>
  </w:style>
  <w:style w:type="paragraph" w:styleId="23">
    <w:name w:val="List 2"/>
    <w:basedOn w:val="a"/>
    <w:uiPriority w:val="99"/>
    <w:rsid w:val="00586D28"/>
    <w:pPr>
      <w:ind w:left="720" w:hanging="360"/>
      <w:contextualSpacing/>
    </w:pPr>
  </w:style>
  <w:style w:type="paragraph" w:styleId="33">
    <w:name w:val="List 3"/>
    <w:basedOn w:val="a"/>
    <w:uiPriority w:val="99"/>
    <w:rsid w:val="00586D28"/>
    <w:pPr>
      <w:ind w:left="1080" w:hanging="360"/>
      <w:contextualSpacing/>
    </w:pPr>
  </w:style>
  <w:style w:type="paragraph" w:styleId="af0">
    <w:name w:val="List Bullet"/>
    <w:basedOn w:val="a"/>
    <w:uiPriority w:val="99"/>
    <w:rsid w:val="00586D28"/>
    <w:pPr>
      <w:tabs>
        <w:tab w:val="num" w:pos="360"/>
      </w:tabs>
      <w:ind w:left="360" w:hanging="360"/>
      <w:contextualSpacing/>
    </w:pPr>
  </w:style>
  <w:style w:type="paragraph" w:styleId="24">
    <w:name w:val="List Bullet 2"/>
    <w:basedOn w:val="a"/>
    <w:uiPriority w:val="99"/>
    <w:rsid w:val="00586D28"/>
    <w:pPr>
      <w:tabs>
        <w:tab w:val="num" w:pos="720"/>
      </w:tabs>
      <w:ind w:left="720" w:hanging="360"/>
      <w:contextualSpacing/>
    </w:pPr>
  </w:style>
  <w:style w:type="paragraph" w:styleId="34">
    <w:name w:val="List Bullet 3"/>
    <w:basedOn w:val="a"/>
    <w:uiPriority w:val="99"/>
    <w:rsid w:val="00586D28"/>
    <w:pPr>
      <w:tabs>
        <w:tab w:val="num" w:pos="1080"/>
      </w:tabs>
      <w:ind w:left="1080" w:hanging="360"/>
      <w:contextualSpacing/>
    </w:pPr>
  </w:style>
  <w:style w:type="paragraph" w:styleId="af1">
    <w:name w:val="List Number"/>
    <w:basedOn w:val="a"/>
    <w:uiPriority w:val="99"/>
    <w:rsid w:val="00586D28"/>
    <w:pPr>
      <w:tabs>
        <w:tab w:val="num" w:pos="360"/>
      </w:tabs>
      <w:ind w:left="360" w:hanging="360"/>
      <w:contextualSpacing/>
    </w:pPr>
  </w:style>
  <w:style w:type="paragraph" w:styleId="25">
    <w:name w:val="List Number 2"/>
    <w:basedOn w:val="a"/>
    <w:uiPriority w:val="99"/>
    <w:rsid w:val="00586D28"/>
    <w:pPr>
      <w:tabs>
        <w:tab w:val="num" w:pos="720"/>
      </w:tabs>
      <w:ind w:left="720" w:hanging="360"/>
      <w:contextualSpacing/>
    </w:pPr>
  </w:style>
  <w:style w:type="paragraph" w:styleId="35">
    <w:name w:val="List Number 3"/>
    <w:basedOn w:val="a"/>
    <w:uiPriority w:val="99"/>
    <w:rsid w:val="00586D28"/>
    <w:pPr>
      <w:tabs>
        <w:tab w:val="num" w:pos="1080"/>
      </w:tabs>
      <w:ind w:left="1080" w:hanging="360"/>
      <w:contextualSpacing/>
    </w:pPr>
  </w:style>
  <w:style w:type="paragraph" w:styleId="af2">
    <w:name w:val="List Continue"/>
    <w:basedOn w:val="a"/>
    <w:uiPriority w:val="99"/>
    <w:rsid w:val="00586D28"/>
    <w:pPr>
      <w:spacing w:after="120"/>
      <w:ind w:left="360"/>
      <w:contextualSpacing/>
    </w:pPr>
  </w:style>
  <w:style w:type="paragraph" w:styleId="26">
    <w:name w:val="List Continue 2"/>
    <w:basedOn w:val="a"/>
    <w:uiPriority w:val="99"/>
    <w:rsid w:val="00586D28"/>
    <w:pPr>
      <w:spacing w:after="120"/>
      <w:ind w:left="720"/>
      <w:contextualSpacing/>
    </w:pPr>
  </w:style>
  <w:style w:type="paragraph" w:styleId="36">
    <w:name w:val="List Continue 3"/>
    <w:basedOn w:val="a"/>
    <w:uiPriority w:val="99"/>
    <w:rsid w:val="00586D28"/>
    <w:pPr>
      <w:spacing w:after="120"/>
      <w:ind w:left="1080"/>
      <w:contextualSpacing/>
    </w:pPr>
  </w:style>
  <w:style w:type="paragraph" w:styleId="af3">
    <w:name w:val="macro"/>
    <w:link w:val="af4"/>
    <w:uiPriority w:val="99"/>
    <w:rsid w:val="00586D2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Times New Roman" w:hAnsi="Courier"/>
      <w:sz w:val="20"/>
      <w:szCs w:val="20"/>
      <w:lang w:val="en-US" w:eastAsia="en-US"/>
    </w:rPr>
  </w:style>
  <w:style w:type="character" w:customStyle="1" w:styleId="af4">
    <w:name w:val="Текст макроса Знак"/>
    <w:basedOn w:val="a0"/>
    <w:link w:val="af3"/>
    <w:uiPriority w:val="99"/>
    <w:locked/>
    <w:rsid w:val="00586D28"/>
    <w:rPr>
      <w:rFonts w:ascii="Courier" w:hAnsi="Courier" w:cs="Times New Roman"/>
      <w:lang w:val="en-US" w:eastAsia="en-US" w:bidi="ar-SA"/>
    </w:rPr>
  </w:style>
  <w:style w:type="paragraph" w:styleId="27">
    <w:name w:val="Quote"/>
    <w:basedOn w:val="a"/>
    <w:next w:val="a"/>
    <w:link w:val="28"/>
    <w:uiPriority w:val="99"/>
    <w:qFormat/>
    <w:rsid w:val="00586D28"/>
    <w:rPr>
      <w:i/>
      <w:iCs/>
      <w:color w:val="000000"/>
    </w:rPr>
  </w:style>
  <w:style w:type="character" w:customStyle="1" w:styleId="28">
    <w:name w:val="Цитата 2 Знак"/>
    <w:basedOn w:val="a0"/>
    <w:link w:val="27"/>
    <w:uiPriority w:val="99"/>
    <w:locked/>
    <w:rsid w:val="00586D28"/>
    <w:rPr>
      <w:rFonts w:eastAsia="Times New Roman" w:cs="Times New Roman"/>
      <w:i/>
      <w:iCs/>
      <w:color w:val="000000"/>
      <w:lang w:val="en-US"/>
    </w:rPr>
  </w:style>
  <w:style w:type="paragraph" w:styleId="af5">
    <w:name w:val="caption"/>
    <w:basedOn w:val="a"/>
    <w:next w:val="a"/>
    <w:uiPriority w:val="99"/>
    <w:qFormat/>
    <w:rsid w:val="00586D28"/>
    <w:pPr>
      <w:spacing w:line="240" w:lineRule="auto"/>
    </w:pPr>
    <w:rPr>
      <w:b/>
      <w:bCs/>
      <w:color w:val="5B9BD5"/>
      <w:sz w:val="18"/>
      <w:szCs w:val="18"/>
    </w:rPr>
  </w:style>
  <w:style w:type="character" w:styleId="af6">
    <w:name w:val="Strong"/>
    <w:basedOn w:val="a0"/>
    <w:uiPriority w:val="99"/>
    <w:qFormat/>
    <w:rsid w:val="00586D28"/>
    <w:rPr>
      <w:rFonts w:cs="Times New Roman"/>
      <w:b/>
      <w:bCs/>
    </w:rPr>
  </w:style>
  <w:style w:type="character" w:styleId="af7">
    <w:name w:val="Emphasis"/>
    <w:basedOn w:val="a0"/>
    <w:uiPriority w:val="99"/>
    <w:qFormat/>
    <w:rsid w:val="00586D28"/>
    <w:rPr>
      <w:rFonts w:cs="Times New Roman"/>
      <w:i/>
      <w:iCs/>
    </w:rPr>
  </w:style>
  <w:style w:type="paragraph" w:styleId="af8">
    <w:name w:val="Intense Quote"/>
    <w:basedOn w:val="a"/>
    <w:next w:val="a"/>
    <w:link w:val="af9"/>
    <w:uiPriority w:val="99"/>
    <w:qFormat/>
    <w:rsid w:val="00586D28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af9">
    <w:name w:val="Выделенная цитата Знак"/>
    <w:basedOn w:val="a0"/>
    <w:link w:val="af8"/>
    <w:uiPriority w:val="99"/>
    <w:locked/>
    <w:rsid w:val="00586D28"/>
    <w:rPr>
      <w:rFonts w:eastAsia="Times New Roman" w:cs="Times New Roman"/>
      <w:b/>
      <w:bCs/>
      <w:i/>
      <w:iCs/>
      <w:color w:val="5B9BD5"/>
      <w:lang w:val="en-US"/>
    </w:rPr>
  </w:style>
  <w:style w:type="character" w:styleId="afa">
    <w:name w:val="Subtle Emphasis"/>
    <w:basedOn w:val="a0"/>
    <w:uiPriority w:val="99"/>
    <w:qFormat/>
    <w:rsid w:val="00586D28"/>
    <w:rPr>
      <w:rFonts w:cs="Times New Roman"/>
      <w:i/>
      <w:iCs/>
      <w:color w:val="808080"/>
    </w:rPr>
  </w:style>
  <w:style w:type="character" w:styleId="afb">
    <w:name w:val="Intense Emphasis"/>
    <w:basedOn w:val="a0"/>
    <w:uiPriority w:val="99"/>
    <w:qFormat/>
    <w:rsid w:val="00586D28"/>
    <w:rPr>
      <w:rFonts w:cs="Times New Roman"/>
      <w:b/>
      <w:bCs/>
      <w:i/>
      <w:iCs/>
      <w:color w:val="5B9BD5"/>
    </w:rPr>
  </w:style>
  <w:style w:type="character" w:styleId="afc">
    <w:name w:val="Subtle Reference"/>
    <w:basedOn w:val="a0"/>
    <w:uiPriority w:val="99"/>
    <w:qFormat/>
    <w:rsid w:val="00586D28"/>
    <w:rPr>
      <w:rFonts w:cs="Times New Roman"/>
      <w:smallCaps/>
      <w:color w:val="ED7D31"/>
      <w:u w:val="single"/>
    </w:rPr>
  </w:style>
  <w:style w:type="character" w:styleId="afd">
    <w:name w:val="Intense Reference"/>
    <w:basedOn w:val="a0"/>
    <w:uiPriority w:val="99"/>
    <w:qFormat/>
    <w:rsid w:val="00586D28"/>
    <w:rPr>
      <w:rFonts w:cs="Times New Roman"/>
      <w:b/>
      <w:bCs/>
      <w:smallCaps/>
      <w:color w:val="ED7D31"/>
      <w:spacing w:val="5"/>
      <w:u w:val="single"/>
    </w:rPr>
  </w:style>
  <w:style w:type="character" w:styleId="afe">
    <w:name w:val="Book Title"/>
    <w:basedOn w:val="a0"/>
    <w:uiPriority w:val="99"/>
    <w:qFormat/>
    <w:rsid w:val="00586D28"/>
    <w:rPr>
      <w:rFonts w:cs="Times New Roman"/>
      <w:b/>
      <w:bCs/>
      <w:smallCaps/>
      <w:spacing w:val="5"/>
    </w:rPr>
  </w:style>
  <w:style w:type="paragraph" w:styleId="aff">
    <w:name w:val="TOC Heading"/>
    <w:basedOn w:val="1"/>
    <w:next w:val="a"/>
    <w:uiPriority w:val="99"/>
    <w:qFormat/>
    <w:rsid w:val="00586D28"/>
    <w:pPr>
      <w:outlineLvl w:val="9"/>
    </w:pPr>
  </w:style>
  <w:style w:type="table" w:styleId="aff0">
    <w:name w:val="Table Grid"/>
    <w:basedOn w:val="a1"/>
    <w:uiPriority w:val="59"/>
    <w:rsid w:val="00586D28"/>
    <w:rPr>
      <w:rFonts w:eastAsia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99"/>
    <w:rsid w:val="00586D28"/>
    <w:rPr>
      <w:rFonts w:eastAsia="Times New Roman"/>
      <w:color w:val="2E74B5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2">
    <w:name w:val="Light Shading Accent 2"/>
    <w:basedOn w:val="a1"/>
    <w:uiPriority w:val="99"/>
    <w:rsid w:val="00586D28"/>
    <w:rPr>
      <w:rFonts w:eastAsia="Times New Roman"/>
      <w:color w:val="C45911"/>
      <w:sz w:val="20"/>
      <w:szCs w:val="20"/>
      <w:lang w:val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99"/>
    <w:rsid w:val="00586D28"/>
    <w:rPr>
      <w:rFonts w:eastAsia="Times New Roman"/>
      <w:color w:val="7B7B7B"/>
      <w:sz w:val="20"/>
      <w:szCs w:val="20"/>
      <w:lang w:val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">
    <w:name w:val="Light Shading Accent 4"/>
    <w:basedOn w:val="a1"/>
    <w:uiPriority w:val="99"/>
    <w:rsid w:val="00586D28"/>
    <w:rPr>
      <w:rFonts w:eastAsia="Times New Roman"/>
      <w:color w:val="BF8F00"/>
      <w:sz w:val="20"/>
      <w:szCs w:val="20"/>
      <w:lang w:val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">
    <w:name w:val="Light Shading Accent 5"/>
    <w:basedOn w:val="a1"/>
    <w:uiPriority w:val="99"/>
    <w:rsid w:val="00586D28"/>
    <w:rPr>
      <w:rFonts w:eastAsia="Times New Roman"/>
      <w:color w:val="2F5496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6">
    <w:name w:val="Light Shading Accent 6"/>
    <w:basedOn w:val="a1"/>
    <w:uiPriority w:val="99"/>
    <w:rsid w:val="00586D28"/>
    <w:rPr>
      <w:rFonts w:eastAsia="Times New Roman"/>
      <w:color w:val="538135"/>
      <w:sz w:val="20"/>
      <w:szCs w:val="20"/>
      <w:lang w:val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aff2">
    <w:name w:val="Light List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0">
    <w:name w:val="Light List Accent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20">
    <w:name w:val="Light List Accent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0">
    <w:name w:val="Light List Accent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0">
    <w:name w:val="Light List Accent 4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0">
    <w:name w:val="Light List Accent 5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0">
    <w:name w:val="Light List Accent 6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3">
    <w:name w:val="Light Grid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21">
    <w:name w:val="Light Grid Accent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1">
    <w:name w:val="Light Grid Accent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1">
    <w:name w:val="Light Grid Accent 4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1">
    <w:name w:val="Light Grid Accent 5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-61">
    <w:name w:val="Light Grid Accent 6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11">
    <w:name w:val="Medium Shading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6E6F4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ECB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8E8E8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F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0DBF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B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rPr>
        <w:rFonts w:cs="Times New Roman"/>
      </w:rPr>
      <w:tblPr/>
      <w:tcPr>
        <w:shd w:val="clear" w:color="auto" w:fill="D6E6F4"/>
      </w:tcPr>
    </w:tblStylePr>
    <w:tblStylePr w:type="band1Horz">
      <w:rPr>
        <w:rFonts w:cs="Times New Roman"/>
      </w:rPr>
      <w:tblPr/>
      <w:tcPr>
        <w:shd w:val="clear" w:color="auto" w:fill="D6E6F4"/>
      </w:tcPr>
    </w:tblStylePr>
  </w:style>
  <w:style w:type="table" w:styleId="1-20">
    <w:name w:val="Medium List 1 Accent 2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rPr>
        <w:rFonts w:cs="Times New Roman"/>
      </w:rPr>
      <w:tblPr/>
      <w:tcPr>
        <w:shd w:val="clear" w:color="auto" w:fill="FADECB"/>
      </w:tcPr>
    </w:tblStylePr>
    <w:tblStylePr w:type="band1Horz">
      <w:rPr>
        <w:rFonts w:cs="Times New Roman"/>
      </w:rPr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rPr>
        <w:rFonts w:cs="Times New Roman"/>
      </w:rPr>
      <w:tblPr/>
      <w:tcPr>
        <w:shd w:val="clear" w:color="auto" w:fill="E8E8E8"/>
      </w:tcPr>
    </w:tblStylePr>
    <w:tblStylePr w:type="band1Horz">
      <w:rPr>
        <w:rFonts w:cs="Times New Roman"/>
      </w:rPr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rPr>
        <w:rFonts w:cs="Times New Roman"/>
      </w:rPr>
      <w:tblPr/>
      <w:tcPr>
        <w:shd w:val="clear" w:color="auto" w:fill="FFEFC0"/>
      </w:tcPr>
    </w:tblStylePr>
    <w:tblStylePr w:type="band1Horz">
      <w:rPr>
        <w:rFonts w:cs="Times New Roman"/>
      </w:rPr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rPr>
        <w:rFonts w:cs="Times New Roman"/>
      </w:rPr>
      <w:tblPr/>
      <w:tcPr>
        <w:shd w:val="clear" w:color="auto" w:fill="D0DBF0"/>
      </w:tcPr>
    </w:tblStylePr>
    <w:tblStylePr w:type="band1Horz">
      <w:rPr>
        <w:rFonts w:cs="Times New Roman"/>
      </w:rPr>
      <w:tblPr/>
      <w:tcPr>
        <w:shd w:val="clear" w:color="auto" w:fill="D0DBF0"/>
      </w:tcPr>
    </w:tblStylePr>
  </w:style>
  <w:style w:type="table" w:styleId="1-60">
    <w:name w:val="Medium List 1 Accent 6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rPr>
        <w:rFonts w:cs="Times New Roman"/>
      </w:rPr>
      <w:tblPr/>
      <w:tcPr>
        <w:shd w:val="clear" w:color="auto" w:fill="DBEBD0"/>
      </w:tcPr>
    </w:tblStylePr>
    <w:tblStylePr w:type="band1Horz">
      <w:rPr>
        <w:rFonts w:cs="Times New Roman"/>
      </w:rPr>
      <w:tblPr/>
      <w:tcPr>
        <w:shd w:val="clear" w:color="auto" w:fill="DBEBD0"/>
      </w:tcPr>
    </w:tblStylePr>
  </w:style>
  <w:style w:type="table" w:styleId="2a">
    <w:name w:val="Medium List 2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DCCEA"/>
      </w:tcPr>
    </w:tblStylePr>
    <w:tblStylePr w:type="band1Horz">
      <w:rPr>
        <w:rFonts w:cs="Times New Roman"/>
      </w:rPr>
      <w:tblPr/>
      <w:tcPr>
        <w:shd w:val="clear" w:color="auto" w:fill="ADCCEA"/>
      </w:tcPr>
    </w:tblStylePr>
  </w:style>
  <w:style w:type="table" w:styleId="1-21">
    <w:name w:val="Medium Grid 1 Accent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6BE98"/>
      </w:tcPr>
    </w:tblStylePr>
    <w:tblStylePr w:type="band1Horz">
      <w:rPr>
        <w:rFonts w:cs="Times New Roman"/>
      </w:rPr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D2D2"/>
      </w:tcPr>
    </w:tblStylePr>
    <w:tblStylePr w:type="band1Horz">
      <w:rPr>
        <w:rFonts w:cs="Times New Roman"/>
      </w:rPr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DF80"/>
      </w:tcPr>
    </w:tblStylePr>
    <w:tblStylePr w:type="band1Horz">
      <w:rPr>
        <w:rFonts w:cs="Times New Roman"/>
      </w:rPr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1B8E1"/>
      </w:tcPr>
    </w:tblStylePr>
    <w:tblStylePr w:type="band1Horz">
      <w:rPr>
        <w:rFonts w:cs="Times New Roman"/>
      </w:rPr>
      <w:tblPr/>
      <w:tcPr>
        <w:shd w:val="clear" w:color="auto" w:fill="A1B8E1"/>
      </w:tcPr>
    </w:tblStylePr>
  </w:style>
  <w:style w:type="table" w:styleId="1-61">
    <w:name w:val="Medium Grid 1 Accent 6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7D8A0"/>
      </w:tcPr>
    </w:tblStylePr>
    <w:tblStylePr w:type="band1Horz">
      <w:rPr>
        <w:rFonts w:cs="Times New Roman"/>
      </w:rPr>
      <w:tblPr/>
      <w:tcPr>
        <w:shd w:val="clear" w:color="auto" w:fill="B7D8A0"/>
      </w:tcPr>
    </w:tblStylePr>
  </w:style>
  <w:style w:type="table" w:styleId="2b">
    <w:name w:val="Medium Grid 2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rFonts w:cs="Times New Roman"/>
        <w:b/>
        <w:bCs/>
        <w:color w:val="000000"/>
      </w:rPr>
      <w:tblPr/>
      <w:tcPr>
        <w:shd w:val="clear" w:color="auto" w:fill="E6E6E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rFonts w:cs="Times New Roman"/>
        <w:b/>
        <w:bCs/>
        <w:color w:val="000000"/>
      </w:rPr>
      <w:tblPr/>
      <w:tcPr>
        <w:shd w:val="clear" w:color="auto" w:fill="EEF5FB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rPr>
        <w:rFonts w:cs="Times New Roman"/>
      </w:rPr>
      <w:tblPr/>
      <w:tcPr>
        <w:shd w:val="clear" w:color="auto" w:fill="ADCCEA"/>
      </w:tcPr>
    </w:tblStylePr>
    <w:tblStylePr w:type="band1Horz">
      <w:rPr>
        <w:rFonts w:cs="Times New Roman"/>
      </w:rPr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rFonts w:cs="Times New Roman"/>
        <w:b/>
        <w:bCs/>
        <w:color w:val="000000"/>
      </w:rPr>
      <w:tblPr/>
      <w:tcPr>
        <w:shd w:val="clear" w:color="auto" w:fill="FDF2EA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rPr>
        <w:rFonts w:cs="Times New Roman"/>
      </w:rPr>
      <w:tblPr/>
      <w:tcPr>
        <w:shd w:val="clear" w:color="auto" w:fill="F6BE98"/>
      </w:tcPr>
    </w:tblStylePr>
    <w:tblStylePr w:type="band1Horz">
      <w:rPr>
        <w:rFonts w:cs="Times New Roman"/>
      </w:rPr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rFonts w:cs="Times New Roman"/>
        <w:b/>
        <w:bCs/>
        <w:color w:val="000000"/>
      </w:rPr>
      <w:tblPr/>
      <w:tcPr>
        <w:shd w:val="clear" w:color="auto" w:fill="F6F6F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rPr>
        <w:rFonts w:cs="Times New Roman"/>
      </w:rPr>
      <w:tblPr/>
      <w:tcPr>
        <w:shd w:val="clear" w:color="auto" w:fill="D2D2D2"/>
      </w:tcPr>
    </w:tblStylePr>
    <w:tblStylePr w:type="band1Horz">
      <w:rPr>
        <w:rFonts w:cs="Times New Roman"/>
      </w:rPr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rFonts w:cs="Times New Roman"/>
        <w:b/>
        <w:bCs/>
        <w:color w:val="000000"/>
      </w:rPr>
      <w:tblPr/>
      <w:tcPr>
        <w:shd w:val="clear" w:color="auto" w:fill="FFF8E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rPr>
        <w:rFonts w:cs="Times New Roman"/>
      </w:rPr>
      <w:tblPr/>
      <w:tcPr>
        <w:shd w:val="clear" w:color="auto" w:fill="FFDF80"/>
      </w:tcPr>
    </w:tblStylePr>
    <w:tblStylePr w:type="band1Horz">
      <w:rPr>
        <w:rFonts w:cs="Times New Roman"/>
      </w:rPr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rFonts w:cs="Times New Roman"/>
        <w:b/>
        <w:bCs/>
        <w:color w:val="000000"/>
      </w:rPr>
      <w:tblPr/>
      <w:tcPr>
        <w:shd w:val="clear" w:color="auto" w:fill="ECF1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rPr>
        <w:rFonts w:cs="Times New Roman"/>
      </w:rPr>
      <w:tblPr/>
      <w:tcPr>
        <w:shd w:val="clear" w:color="auto" w:fill="A1B8E1"/>
      </w:tcPr>
    </w:tblStylePr>
    <w:tblStylePr w:type="band1Horz">
      <w:rPr>
        <w:rFonts w:cs="Times New Roman"/>
      </w:rPr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rFonts w:cs="Times New Roman"/>
        <w:b/>
        <w:bCs/>
        <w:color w:val="000000"/>
      </w:rPr>
      <w:tblPr/>
      <w:tcPr>
        <w:shd w:val="clear" w:color="auto" w:fill="F0F7E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rPr>
        <w:rFonts w:cs="Times New Roman"/>
      </w:rPr>
      <w:tblPr/>
      <w:tcPr>
        <w:shd w:val="clear" w:color="auto" w:fill="B7D8A0"/>
      </w:tcPr>
    </w:tblStylePr>
    <w:tblStylePr w:type="band1Horz">
      <w:rPr>
        <w:rFonts w:cs="Times New Roman"/>
      </w:rPr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37">
    <w:name w:val="Medium Grid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2">
    <w:name w:val="Medium Grid 3 Accent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6">
    <w:name w:val="Medium Grid 3 Accent 6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aff4">
    <w:name w:val="Dark List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22">
    <w:name w:val="Dark List Accent 2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62">
    <w:name w:val="Dark List Accent 6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aff5">
    <w:name w:val="Colorful Shading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999999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13">
    <w:name w:val="Colorful Shading Accent 1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ED7D31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rPr>
        <w:rFonts w:cs="Times New Roman"/>
      </w:rPr>
      <w:tblPr/>
      <w:tcPr>
        <w:shd w:val="clear" w:color="auto" w:fill="BDD6EE"/>
      </w:tcPr>
    </w:tblStylePr>
    <w:tblStylePr w:type="band1Horz">
      <w:rPr>
        <w:rFonts w:cs="Times New Roman"/>
      </w:rPr>
      <w:tblPr/>
      <w:tcPr>
        <w:shd w:val="clear" w:color="auto" w:fill="ADCCEA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23">
    <w:name w:val="Colorful Shading Accent 2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rPr>
        <w:rFonts w:cs="Times New Roman"/>
      </w:rPr>
      <w:tblPr/>
      <w:tcPr>
        <w:shd w:val="clear" w:color="auto" w:fill="F7CAAC"/>
      </w:tcPr>
    </w:tblStylePr>
    <w:tblStylePr w:type="band1Horz">
      <w:rPr>
        <w:rFonts w:cs="Times New Roman"/>
      </w:rPr>
      <w:tblPr/>
      <w:tcPr>
        <w:shd w:val="clear" w:color="auto" w:fill="F6BE98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33">
    <w:name w:val="Colorful Shading Accent 3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rPr>
        <w:rFonts w:cs="Times New Roman"/>
      </w:rPr>
      <w:tblPr/>
      <w:tcPr>
        <w:shd w:val="clear" w:color="auto" w:fill="DBDBDB"/>
      </w:tcPr>
    </w:tblStylePr>
    <w:tblStylePr w:type="band1Horz">
      <w:rPr>
        <w:rFonts w:cs="Times New Roman"/>
      </w:rPr>
      <w:tblPr/>
      <w:tcPr>
        <w:shd w:val="clear" w:color="auto" w:fill="D2D2D2"/>
      </w:tcPr>
    </w:tblStylePr>
  </w:style>
  <w:style w:type="table" w:styleId="-43">
    <w:name w:val="Colorful Shading Accent 4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rPr>
        <w:rFonts w:cs="Times New Roman"/>
      </w:rPr>
      <w:tblPr/>
      <w:tcPr>
        <w:shd w:val="clear" w:color="auto" w:fill="FFE599"/>
      </w:tcPr>
    </w:tblStylePr>
    <w:tblStylePr w:type="band1Horz">
      <w:rPr>
        <w:rFonts w:cs="Times New Roman"/>
      </w:rPr>
      <w:tblPr/>
      <w:tcPr>
        <w:shd w:val="clear" w:color="auto" w:fill="FFDF8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53">
    <w:name w:val="Colorful Shading Accent 5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70AD47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rPr>
        <w:rFonts w:cs="Times New Roman"/>
      </w:rPr>
      <w:tblPr/>
      <w:tcPr>
        <w:shd w:val="clear" w:color="auto" w:fill="B4C6E7"/>
      </w:tcPr>
    </w:tblStylePr>
    <w:tblStylePr w:type="band1Horz">
      <w:rPr>
        <w:rFonts w:cs="Times New Roman"/>
      </w:rPr>
      <w:tblPr/>
      <w:tcPr>
        <w:shd w:val="clear" w:color="auto" w:fill="A1B8E1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63">
    <w:name w:val="Colorful Shading Accent 6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4472C4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rPr>
        <w:rFonts w:cs="Times New Roman"/>
      </w:rPr>
      <w:tblPr/>
      <w:tcPr>
        <w:shd w:val="clear" w:color="auto" w:fill="C5E0B3"/>
      </w:tcPr>
    </w:tblStylePr>
    <w:tblStylePr w:type="band1Horz">
      <w:rPr>
        <w:rFonts w:cs="Times New Roman"/>
      </w:rPr>
      <w:tblPr/>
      <w:tcPr>
        <w:shd w:val="clear" w:color="auto" w:fill="B7D8A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aff6">
    <w:name w:val="Colorful List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rFonts w:cs="Times New Roman"/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styleId="-14">
    <w:name w:val="Colorful List Accent 1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rFonts w:cs="Times New Roman"/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shd w:val="clear" w:color="auto" w:fill="DEEAF6"/>
      </w:tcPr>
    </w:tblStylePr>
  </w:style>
  <w:style w:type="table" w:styleId="-24">
    <w:name w:val="Colorful List Accent 2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rFonts w:cs="Times New Roman"/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rPr>
        <w:rFonts w:cs="Times New Roman"/>
      </w:rPr>
      <w:tblPr/>
      <w:tcPr>
        <w:shd w:val="clear" w:color="auto" w:fill="FBE4D5"/>
      </w:tcPr>
    </w:tblStylePr>
  </w:style>
  <w:style w:type="table" w:styleId="-34">
    <w:name w:val="Colorful List Accent 3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rFonts w:cs="Times New Roman"/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rPr>
        <w:rFonts w:cs="Times New Roman"/>
      </w:rPr>
      <w:tblPr/>
      <w:tcPr>
        <w:shd w:val="clear" w:color="auto" w:fill="EDEDED"/>
      </w:tcPr>
    </w:tblStylePr>
  </w:style>
  <w:style w:type="table" w:styleId="-44">
    <w:name w:val="Colorful List Accent 4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rFonts w:cs="Times New Roman"/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rPr>
        <w:rFonts w:cs="Times New Roman"/>
      </w:rPr>
      <w:tblPr/>
      <w:tcPr>
        <w:shd w:val="clear" w:color="auto" w:fill="FFF2CC"/>
      </w:tcPr>
    </w:tblStylePr>
  </w:style>
  <w:style w:type="table" w:styleId="-54">
    <w:name w:val="Colorful List Accent 5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rFonts w:cs="Times New Roman"/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rPr>
        <w:rFonts w:cs="Times New Roman"/>
      </w:rPr>
      <w:tblPr/>
      <w:tcPr>
        <w:shd w:val="clear" w:color="auto" w:fill="D9E2F3"/>
      </w:tcPr>
    </w:tblStylePr>
  </w:style>
  <w:style w:type="table" w:styleId="-64">
    <w:name w:val="Colorful List Accent 6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rFonts w:cs="Times New Roman"/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rPr>
        <w:rFonts w:cs="Times New Roman"/>
      </w:rPr>
      <w:tblPr/>
      <w:tcPr>
        <w:shd w:val="clear" w:color="auto" w:fill="E2EFD9"/>
      </w:tcPr>
    </w:tblStylePr>
  </w:style>
  <w:style w:type="table" w:styleId="aff7">
    <w:name w:val="Colorful Grid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rFonts w:cs="Times New Roman"/>
        <w:b/>
        <w:bCs/>
      </w:rPr>
      <w:tblPr/>
      <w:tcPr>
        <w:shd w:val="clear" w:color="auto" w:fill="99999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999999"/>
      </w:tcPr>
    </w:tblStylePr>
    <w:tblStylePr w:type="firstCol">
      <w:rPr>
        <w:rFonts w:cs="Times New Roman"/>
        <w:color w:val="FFFFFF"/>
      </w:rPr>
      <w:tblPr/>
      <w:tcPr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-15">
    <w:name w:val="Colorful Grid Accent 1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rFonts w:cs="Times New Roman"/>
        <w:b/>
        <w:bCs/>
      </w:rPr>
      <w:tblPr/>
      <w:tcPr>
        <w:shd w:val="clear" w:color="auto" w:fill="BDD6EE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DD6EE"/>
      </w:tcPr>
    </w:tblStylePr>
    <w:tblStylePr w:type="firstCol">
      <w:rPr>
        <w:rFonts w:cs="Times New Roman"/>
        <w:color w:val="FFFFFF"/>
      </w:rPr>
      <w:tblPr/>
      <w:tcPr>
        <w:shd w:val="clear" w:color="auto" w:fill="2E74B5"/>
      </w:tcPr>
    </w:tblStylePr>
    <w:tblStylePr w:type="lastCol">
      <w:rPr>
        <w:rFonts w:cs="Times New Roman"/>
        <w:color w:val="FFFFFF"/>
      </w:rPr>
      <w:tblPr/>
      <w:tcPr>
        <w:shd w:val="clear" w:color="auto" w:fill="2E74B5"/>
      </w:tcPr>
    </w:tblStylePr>
    <w:tblStylePr w:type="band1Vert">
      <w:rPr>
        <w:rFonts w:cs="Times New Roman"/>
      </w:rPr>
      <w:tblPr/>
      <w:tcPr>
        <w:shd w:val="clear" w:color="auto" w:fill="ADCCEA"/>
      </w:tcPr>
    </w:tblStylePr>
    <w:tblStylePr w:type="band1Horz">
      <w:rPr>
        <w:rFonts w:cs="Times New Roman"/>
      </w:rPr>
      <w:tblPr/>
      <w:tcPr>
        <w:shd w:val="clear" w:color="auto" w:fill="ADCCEA"/>
      </w:tcPr>
    </w:tblStylePr>
  </w:style>
  <w:style w:type="table" w:styleId="-25">
    <w:name w:val="Colorful Grid Accent 2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rFonts w:cs="Times New Roman"/>
        <w:b/>
        <w:bCs/>
      </w:rPr>
      <w:tblPr/>
      <w:tcPr>
        <w:shd w:val="clear" w:color="auto" w:fill="F7CAAC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7CAAC"/>
      </w:tcPr>
    </w:tblStylePr>
    <w:tblStylePr w:type="firstCol">
      <w:rPr>
        <w:rFonts w:cs="Times New Roman"/>
        <w:color w:val="FFFFFF"/>
      </w:rPr>
      <w:tblPr/>
      <w:tcPr>
        <w:shd w:val="clear" w:color="auto" w:fill="C45911"/>
      </w:tcPr>
    </w:tblStylePr>
    <w:tblStylePr w:type="lastCol">
      <w:rPr>
        <w:rFonts w:cs="Times New Roman"/>
        <w:color w:val="FFFFFF"/>
      </w:rPr>
      <w:tblPr/>
      <w:tcPr>
        <w:shd w:val="clear" w:color="auto" w:fill="C45911"/>
      </w:tcPr>
    </w:tblStylePr>
    <w:tblStylePr w:type="band1Vert">
      <w:rPr>
        <w:rFonts w:cs="Times New Roman"/>
      </w:rPr>
      <w:tblPr/>
      <w:tcPr>
        <w:shd w:val="clear" w:color="auto" w:fill="F6BE98"/>
      </w:tcPr>
    </w:tblStylePr>
    <w:tblStylePr w:type="band1Horz">
      <w:rPr>
        <w:rFonts w:cs="Times New Roman"/>
      </w:rPr>
      <w:tblPr/>
      <w:tcPr>
        <w:shd w:val="clear" w:color="auto" w:fill="F6BE98"/>
      </w:tcPr>
    </w:tblStylePr>
  </w:style>
  <w:style w:type="table" w:styleId="-35">
    <w:name w:val="Colorful Grid Accent 3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rFonts w:cs="Times New Roman"/>
        <w:b/>
        <w:bCs/>
      </w:rPr>
      <w:tblPr/>
      <w:tcPr>
        <w:shd w:val="clear" w:color="auto" w:fill="DBDBDB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DBDBDB"/>
      </w:tcPr>
    </w:tblStylePr>
    <w:tblStylePr w:type="firstCol">
      <w:rPr>
        <w:rFonts w:cs="Times New Roman"/>
        <w:color w:val="FFFFFF"/>
      </w:rPr>
      <w:tblPr/>
      <w:tcPr>
        <w:shd w:val="clear" w:color="auto" w:fill="7B7B7B"/>
      </w:tcPr>
    </w:tblStylePr>
    <w:tblStylePr w:type="lastCol">
      <w:rPr>
        <w:rFonts w:cs="Times New Roman"/>
        <w:color w:val="FFFFFF"/>
      </w:rPr>
      <w:tblPr/>
      <w:tcPr>
        <w:shd w:val="clear" w:color="auto" w:fill="7B7B7B"/>
      </w:tcPr>
    </w:tblStylePr>
    <w:tblStylePr w:type="band1Vert">
      <w:rPr>
        <w:rFonts w:cs="Times New Roman"/>
      </w:rPr>
      <w:tblPr/>
      <w:tcPr>
        <w:shd w:val="clear" w:color="auto" w:fill="D2D2D2"/>
      </w:tcPr>
    </w:tblStylePr>
    <w:tblStylePr w:type="band1Horz">
      <w:rPr>
        <w:rFonts w:cs="Times New Roman"/>
      </w:rPr>
      <w:tblPr/>
      <w:tcPr>
        <w:shd w:val="clear" w:color="auto" w:fill="D2D2D2"/>
      </w:tcPr>
    </w:tblStylePr>
  </w:style>
  <w:style w:type="table" w:styleId="-45">
    <w:name w:val="Colorful Grid Accent 4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rFonts w:cs="Times New Roman"/>
        <w:b/>
        <w:bCs/>
      </w:rPr>
      <w:tblPr/>
      <w:tcPr>
        <w:shd w:val="clear" w:color="auto" w:fill="FFE59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FE599"/>
      </w:tcPr>
    </w:tblStylePr>
    <w:tblStylePr w:type="firstCol">
      <w:rPr>
        <w:rFonts w:cs="Times New Roman"/>
        <w:color w:val="FFFFFF"/>
      </w:rPr>
      <w:tblPr/>
      <w:tcPr>
        <w:shd w:val="clear" w:color="auto" w:fill="BF8F00"/>
      </w:tcPr>
    </w:tblStylePr>
    <w:tblStylePr w:type="lastCol">
      <w:rPr>
        <w:rFonts w:cs="Times New Roman"/>
        <w:color w:val="FFFFFF"/>
      </w:rPr>
      <w:tblPr/>
      <w:tcPr>
        <w:shd w:val="clear" w:color="auto" w:fill="BF8F00"/>
      </w:tcPr>
    </w:tblStylePr>
    <w:tblStylePr w:type="band1Vert">
      <w:rPr>
        <w:rFonts w:cs="Times New Roman"/>
      </w:rPr>
      <w:tblPr/>
      <w:tcPr>
        <w:shd w:val="clear" w:color="auto" w:fill="FFDF80"/>
      </w:tcPr>
    </w:tblStylePr>
    <w:tblStylePr w:type="band1Horz">
      <w:rPr>
        <w:rFonts w:cs="Times New Roman"/>
      </w:rPr>
      <w:tblPr/>
      <w:tcPr>
        <w:shd w:val="clear" w:color="auto" w:fill="FFDF80"/>
      </w:tcPr>
    </w:tblStylePr>
  </w:style>
  <w:style w:type="table" w:styleId="-55">
    <w:name w:val="Colorful Grid Accent 5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rFonts w:cs="Times New Roman"/>
        <w:b/>
        <w:bCs/>
      </w:rPr>
      <w:tblPr/>
      <w:tcPr>
        <w:shd w:val="clear" w:color="auto" w:fill="B4C6E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4C6E7"/>
      </w:tcPr>
    </w:tblStylePr>
    <w:tblStylePr w:type="firstCol">
      <w:rPr>
        <w:rFonts w:cs="Times New Roman"/>
        <w:color w:val="FFFFFF"/>
      </w:rPr>
      <w:tblPr/>
      <w:tcPr>
        <w:shd w:val="clear" w:color="auto" w:fill="2F5496"/>
      </w:tcPr>
    </w:tblStylePr>
    <w:tblStylePr w:type="lastCol">
      <w:rPr>
        <w:rFonts w:cs="Times New Roman"/>
        <w:color w:val="FFFFFF"/>
      </w:rPr>
      <w:tblPr/>
      <w:tcPr>
        <w:shd w:val="clear" w:color="auto" w:fill="2F5496"/>
      </w:tcPr>
    </w:tblStylePr>
    <w:tblStylePr w:type="band1Vert">
      <w:rPr>
        <w:rFonts w:cs="Times New Roman"/>
      </w:rPr>
      <w:tblPr/>
      <w:tcPr>
        <w:shd w:val="clear" w:color="auto" w:fill="A1B8E1"/>
      </w:tcPr>
    </w:tblStylePr>
    <w:tblStylePr w:type="band1Horz">
      <w:rPr>
        <w:rFonts w:cs="Times New Roman"/>
      </w:rPr>
      <w:tblPr/>
      <w:tcPr>
        <w:shd w:val="clear" w:color="auto" w:fill="A1B8E1"/>
      </w:tcPr>
    </w:tblStylePr>
  </w:style>
  <w:style w:type="table" w:styleId="-65">
    <w:name w:val="Colorful Grid Accent 6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rFonts w:cs="Times New Roman"/>
        <w:b/>
        <w:bCs/>
      </w:rPr>
      <w:tblPr/>
      <w:tcPr>
        <w:shd w:val="clear" w:color="auto" w:fill="C5E0B3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C5E0B3"/>
      </w:tcPr>
    </w:tblStylePr>
    <w:tblStylePr w:type="firstCol">
      <w:rPr>
        <w:rFonts w:cs="Times New Roman"/>
        <w:color w:val="FFFFFF"/>
      </w:rPr>
      <w:tblPr/>
      <w:tcPr>
        <w:shd w:val="clear" w:color="auto" w:fill="538135"/>
      </w:tcPr>
    </w:tblStylePr>
    <w:tblStylePr w:type="lastCol">
      <w:rPr>
        <w:rFonts w:cs="Times New Roman"/>
        <w:color w:val="FFFFFF"/>
      </w:rPr>
      <w:tblPr/>
      <w:tcPr>
        <w:shd w:val="clear" w:color="auto" w:fill="538135"/>
      </w:tcPr>
    </w:tblStylePr>
    <w:tblStylePr w:type="band1Vert">
      <w:rPr>
        <w:rFonts w:cs="Times New Roman"/>
      </w:rPr>
      <w:tblPr/>
      <w:tcPr>
        <w:shd w:val="clear" w:color="auto" w:fill="B7D8A0"/>
      </w:tcPr>
    </w:tblStylePr>
    <w:tblStylePr w:type="band1Horz">
      <w:rPr>
        <w:rFonts w:cs="Times New Roman"/>
      </w:rPr>
      <w:tblPr/>
      <w:tcPr>
        <w:shd w:val="clear" w:color="auto" w:fill="B7D8A0"/>
      </w:tcPr>
    </w:tblStylePr>
  </w:style>
  <w:style w:type="character" w:styleId="aff8">
    <w:name w:val="Hyperlink"/>
    <w:basedOn w:val="a0"/>
    <w:uiPriority w:val="99"/>
    <w:unhideWhenUsed/>
    <w:locked/>
    <w:rsid w:val="00EA68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ceum40nn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34</Pages>
  <Words>7651</Words>
  <Characters>43615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Александра Тимошенко</cp:lastModifiedBy>
  <cp:revision>9</cp:revision>
  <dcterms:created xsi:type="dcterms:W3CDTF">2023-06-22T08:20:00Z</dcterms:created>
  <dcterms:modified xsi:type="dcterms:W3CDTF">2023-06-29T16:00:00Z</dcterms:modified>
</cp:coreProperties>
</file>